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AA73D" w14:textId="77777777" w:rsidR="0001256F" w:rsidRDefault="0001256F" w:rsidP="0001256F">
      <w:pPr>
        <w:pStyle w:val="Title"/>
      </w:pPr>
      <w:r>
        <w:t>All Fields Template</w:t>
      </w:r>
    </w:p>
    <w:p w14:paraId="294EBFEE" w14:textId="77777777" w:rsidR="0001256F" w:rsidRDefault="0001256F" w:rsidP="0001256F">
      <w:pPr>
        <w:pStyle w:val="Heading1"/>
      </w:pPr>
      <w:r>
        <w:t>Current User</w:t>
      </w:r>
    </w:p>
    <w:p w14:paraId="4D25CF19" w14:textId="7F262469" w:rsidR="0001256F" w:rsidRDefault="0001256F" w:rsidP="0001256F">
      <w:r>
        <w:t xml:space="preserve">Email: </w:t>
      </w:r>
      <w:r w:rsidR="003959F9">
        <w:t>{{</w:t>
      </w:r>
      <w:r>
        <w:t xml:space="preserve"> current_user.email </w:t>
      </w:r>
      <w:r w:rsidR="003959F9">
        <w:t>}}</w:t>
      </w:r>
    </w:p>
    <w:p w14:paraId="3E86D06B" w14:textId="120CD740" w:rsidR="0001256F" w:rsidRDefault="0001256F" w:rsidP="0001256F">
      <w:r>
        <w:t xml:space="preserve">First name: </w:t>
      </w:r>
      <w:r w:rsidR="003959F9">
        <w:t>{{</w:t>
      </w:r>
      <w:r>
        <w:t xml:space="preserve"> current_user.first_name </w:t>
      </w:r>
      <w:r w:rsidR="003959F9">
        <w:t>}}</w:t>
      </w:r>
    </w:p>
    <w:p w14:paraId="54F666A5" w14:textId="5482BA69" w:rsidR="0001256F" w:rsidRDefault="0001256F" w:rsidP="0001256F">
      <w:r>
        <w:t xml:space="preserve">Last name: </w:t>
      </w:r>
      <w:r w:rsidR="003959F9">
        <w:t>{{</w:t>
      </w:r>
      <w:r>
        <w:t xml:space="preserve"> current_user.last_name </w:t>
      </w:r>
      <w:r w:rsidR="003959F9">
        <w:t>}}</w:t>
      </w:r>
    </w:p>
    <w:p w14:paraId="0BCCB69D" w14:textId="561906AF" w:rsidR="0001256F" w:rsidRDefault="0001256F" w:rsidP="0001256F">
      <w:r>
        <w:t xml:space="preserve">Phone: </w:t>
      </w:r>
      <w:r w:rsidR="003959F9">
        <w:t>{{</w:t>
      </w:r>
      <w:r>
        <w:t xml:space="preserve"> current_user.phone </w:t>
      </w:r>
      <w:r w:rsidR="003959F9">
        <w:t>}}</w:t>
      </w:r>
    </w:p>
    <w:p w14:paraId="6FA01F4C" w14:textId="77777777" w:rsidR="00F764AA" w:rsidRPr="00F764AA" w:rsidRDefault="00F764AA" w:rsidP="00F764AA">
      <w:r w:rsidRPr="00F764AA">
        <w:t>Company Name: {{ current_user.company.company_name }}</w:t>
      </w:r>
    </w:p>
    <w:p w14:paraId="6CDDA157" w14:textId="77777777" w:rsidR="00F764AA" w:rsidRPr="00F764AA" w:rsidRDefault="00F764AA" w:rsidP="00F764AA">
      <w:r w:rsidRPr="00F764AA">
        <w:t>Address: {{ current_user.company.company_address }}</w:t>
      </w:r>
    </w:p>
    <w:p w14:paraId="0D8374D4" w14:textId="77777777" w:rsidR="00F764AA" w:rsidRPr="00F764AA" w:rsidRDefault="00F764AA" w:rsidP="00F764AA">
      <w:r w:rsidRPr="00F764AA">
        <w:t>City: {{ current_user.company.company_city }}</w:t>
      </w:r>
    </w:p>
    <w:p w14:paraId="0725A3FD" w14:textId="77777777" w:rsidR="00F764AA" w:rsidRPr="00E536D7" w:rsidRDefault="00F764AA" w:rsidP="00F764AA">
      <w:r w:rsidRPr="00E536D7">
        <w:t>Postal Code: {{ current_user.company.company_postalcode }}</w:t>
      </w:r>
    </w:p>
    <w:p w14:paraId="4A10D283" w14:textId="77777777" w:rsidR="00F764AA" w:rsidRPr="00F764AA" w:rsidRDefault="00F764AA" w:rsidP="00F764AA">
      <w:r w:rsidRPr="00F764AA">
        <w:t>Country: {{ current_user.company.company_country }}</w:t>
      </w:r>
    </w:p>
    <w:p w14:paraId="0268CEE0" w14:textId="77777777" w:rsidR="00F764AA" w:rsidRPr="00F764AA" w:rsidRDefault="00F764AA" w:rsidP="00F764AA">
      <w:r w:rsidRPr="00F764AA">
        <w:t>VAT ID: {{ current_user.company.company_vat }}</w:t>
      </w:r>
    </w:p>
    <w:p w14:paraId="09D50E57" w14:textId="77777777" w:rsidR="00F764AA" w:rsidRPr="00F764AA" w:rsidRDefault="00F764AA" w:rsidP="00F764AA">
      <w:r w:rsidRPr="00F764AA">
        <w:t>Company Code: {{ current_user.company.company_code }}</w:t>
      </w:r>
    </w:p>
    <w:p w14:paraId="4D93E477" w14:textId="77777777" w:rsidR="00F764AA" w:rsidRPr="00F764AA" w:rsidRDefault="00F764AA" w:rsidP="00F764AA">
      <w:r w:rsidRPr="00F764AA">
        <w:t>Company Email: {{ current_user.company.company_email }}</w:t>
      </w:r>
    </w:p>
    <w:p w14:paraId="3DB0974B" w14:textId="77777777" w:rsidR="00F764AA" w:rsidRPr="00F764AA" w:rsidRDefault="00F764AA" w:rsidP="00F764AA">
      <w:r w:rsidRPr="00F764AA">
        <w:t>Company Phone: {{ current_user.company.company_phone }}</w:t>
      </w:r>
    </w:p>
    <w:p w14:paraId="3AA8DC48" w14:textId="77777777" w:rsidR="00F764AA" w:rsidRPr="00F764AA" w:rsidRDefault="00F764AA" w:rsidP="00F764AA">
      <w:r w:rsidRPr="00F764AA">
        <w:t>Company Contact: {{ current_user.company.company_contact }}</w:t>
      </w:r>
    </w:p>
    <w:p w14:paraId="7B178D4B" w14:textId="77777777" w:rsidR="00F764AA" w:rsidRPr="00F764AA" w:rsidRDefault="00F764AA" w:rsidP="00F764AA">
      <w:r w:rsidRPr="00F764AA">
        <w:t>VAT Applicable: {{ current_user.company.company_vat_applicable }}</w:t>
      </w:r>
    </w:p>
    <w:p w14:paraId="51947FF7" w14:textId="77777777" w:rsidR="00F764AA" w:rsidRPr="00F764AA" w:rsidRDefault="00F764AA" w:rsidP="00F764AA">
      <w:r w:rsidRPr="00F764AA">
        <w:t>VAT %: {{ current_user.company.company_vat_percent }}</w:t>
      </w:r>
    </w:p>
    <w:p w14:paraId="48FDFB2D" w14:textId="77777777" w:rsidR="00F764AA" w:rsidRPr="00F764AA" w:rsidRDefault="00F764AA" w:rsidP="00F764AA">
      <w:r w:rsidRPr="00F764AA">
        <w:t>Company ID: {{ current_user.company_id }}</w:t>
      </w:r>
    </w:p>
    <w:p w14:paraId="72E7152A" w14:textId="54843989" w:rsidR="001A3C51" w:rsidRPr="001A3C51" w:rsidRDefault="001A3C51" w:rsidP="001A3C51"/>
    <w:p w14:paraId="6D994326" w14:textId="61B4458A" w:rsidR="0001256F" w:rsidRDefault="0001256F" w:rsidP="0001256F"/>
    <w:p w14:paraId="2BB1FFB8" w14:textId="77777777" w:rsidR="0001256F" w:rsidRDefault="0001256F" w:rsidP="0001256F">
      <w:pPr>
        <w:pStyle w:val="Heading1"/>
      </w:pPr>
      <w:r>
        <w:lastRenderedPageBreak/>
        <w:t>Customer</w:t>
      </w:r>
    </w:p>
    <w:p w14:paraId="66ABF382" w14:textId="7F26F80B" w:rsidR="0001256F" w:rsidRDefault="0001256F" w:rsidP="0001256F">
      <w:r>
        <w:t xml:space="preserve">Name: </w:t>
      </w:r>
      <w:r w:rsidR="003959F9">
        <w:t>{{</w:t>
      </w:r>
      <w:r>
        <w:t xml:space="preserve"> customer.company_name </w:t>
      </w:r>
      <w:r w:rsidR="003959F9">
        <w:t>}}</w:t>
      </w:r>
    </w:p>
    <w:p w14:paraId="6DA9AEDF" w14:textId="40EEE2ED" w:rsidR="0001256F" w:rsidRDefault="0001256F" w:rsidP="0001256F">
      <w:r>
        <w:t xml:space="preserve">Department: </w:t>
      </w:r>
      <w:r w:rsidR="003959F9">
        <w:t>{{</w:t>
      </w:r>
      <w:r>
        <w:t xml:space="preserve"> customer.department </w:t>
      </w:r>
      <w:r w:rsidR="003959F9">
        <w:t>}}</w:t>
      </w:r>
    </w:p>
    <w:p w14:paraId="21A68964" w14:textId="20A39C3B" w:rsidR="0001256F" w:rsidRDefault="0001256F" w:rsidP="0001256F">
      <w:r>
        <w:t xml:space="preserve">Street: </w:t>
      </w:r>
      <w:r w:rsidR="003959F9">
        <w:t>{{</w:t>
      </w:r>
      <w:r>
        <w:t xml:space="preserve"> customer.street </w:t>
      </w:r>
      <w:r w:rsidR="003959F9">
        <w:t>}}</w:t>
      </w:r>
    </w:p>
    <w:p w14:paraId="0CF175DB" w14:textId="76DD8F3F" w:rsidR="0001256F" w:rsidRDefault="0001256F" w:rsidP="0001256F">
      <w:r>
        <w:t xml:space="preserve">Postal code: </w:t>
      </w:r>
      <w:r w:rsidR="003959F9">
        <w:t>{{</w:t>
      </w:r>
      <w:r>
        <w:t xml:space="preserve"> customer.postalcode </w:t>
      </w:r>
      <w:r w:rsidR="003959F9">
        <w:t>}}</w:t>
      </w:r>
    </w:p>
    <w:p w14:paraId="264312B3" w14:textId="5FC4A9D2" w:rsidR="0001256F" w:rsidRDefault="0001256F" w:rsidP="0001256F">
      <w:r>
        <w:t xml:space="preserve">City: </w:t>
      </w:r>
      <w:r w:rsidR="003959F9">
        <w:t>{{</w:t>
      </w:r>
      <w:r>
        <w:t xml:space="preserve"> customer.city </w:t>
      </w:r>
      <w:r w:rsidR="003959F9">
        <w:t>}}</w:t>
      </w:r>
    </w:p>
    <w:p w14:paraId="76312315" w14:textId="09FAC257" w:rsidR="0001256F" w:rsidRDefault="0001256F" w:rsidP="0001256F">
      <w:r>
        <w:t xml:space="preserve">Country: </w:t>
      </w:r>
      <w:r w:rsidR="003959F9">
        <w:t>{{</w:t>
      </w:r>
      <w:r>
        <w:t xml:space="preserve"> customer.country </w:t>
      </w:r>
      <w:r w:rsidR="003959F9">
        <w:t>}}</w:t>
      </w:r>
    </w:p>
    <w:p w14:paraId="561BD676" w14:textId="7D3D33A6" w:rsidR="0001256F" w:rsidRDefault="0001256F" w:rsidP="0001256F">
      <w:r>
        <w:t xml:space="preserve">SIREN: </w:t>
      </w:r>
      <w:r w:rsidR="003959F9">
        <w:t>{{</w:t>
      </w:r>
      <w:r>
        <w:t xml:space="preserve"> customer.siren </w:t>
      </w:r>
      <w:r w:rsidR="003959F9">
        <w:t>}}</w:t>
      </w:r>
    </w:p>
    <w:p w14:paraId="04FF5432" w14:textId="2524D703" w:rsidR="0001256F" w:rsidRDefault="0001256F" w:rsidP="0001256F">
      <w:r>
        <w:t xml:space="preserve">VAT: </w:t>
      </w:r>
      <w:r w:rsidR="003959F9">
        <w:t>{{</w:t>
      </w:r>
      <w:r>
        <w:t xml:space="preserve"> customer.vat </w:t>
      </w:r>
      <w:r w:rsidR="003959F9">
        <w:t>}}</w:t>
      </w:r>
    </w:p>
    <w:p w14:paraId="524DC825" w14:textId="2DAD0A5E" w:rsidR="0001256F" w:rsidRDefault="0001256F" w:rsidP="0001256F">
      <w:r>
        <w:t xml:space="preserve">Contact: </w:t>
      </w:r>
      <w:r w:rsidR="003959F9">
        <w:t>{{</w:t>
      </w:r>
      <w:r>
        <w:t xml:space="preserve"> customer.contact </w:t>
      </w:r>
      <w:r w:rsidR="003959F9">
        <w:t>}}</w:t>
      </w:r>
    </w:p>
    <w:p w14:paraId="0D04264F" w14:textId="04D45E2F" w:rsidR="0001256F" w:rsidRDefault="0001256F" w:rsidP="0001256F">
      <w:r>
        <w:t xml:space="preserve">Email: </w:t>
      </w:r>
      <w:r w:rsidR="003959F9">
        <w:t>{{</w:t>
      </w:r>
      <w:r>
        <w:t xml:space="preserve"> customer.email </w:t>
      </w:r>
      <w:r w:rsidR="003959F9">
        <w:t>}}</w:t>
      </w:r>
    </w:p>
    <w:p w14:paraId="733E69A1" w14:textId="153B6BAF" w:rsidR="0001256F" w:rsidRDefault="0001256F" w:rsidP="0001256F">
      <w:r>
        <w:t xml:space="preserve">Phone: </w:t>
      </w:r>
      <w:r w:rsidR="003959F9">
        <w:t>{{</w:t>
      </w:r>
      <w:r>
        <w:t xml:space="preserve"> customer.phone </w:t>
      </w:r>
      <w:r w:rsidR="003959F9">
        <w:t>}}</w:t>
      </w:r>
    </w:p>
    <w:p w14:paraId="1FAA04C8" w14:textId="44B3CC44" w:rsidR="00104F95" w:rsidRDefault="00104F95" w:rsidP="00104F95">
      <w:r>
        <w:t>Customer</w:t>
      </w:r>
      <w:r>
        <w:t xml:space="preserve"> project</w:t>
      </w:r>
      <w:r>
        <w:t xml:space="preserve"> contact name: {{ customer_contact.name }}</w:t>
      </w:r>
    </w:p>
    <w:p w14:paraId="588640A6" w14:textId="417B6BE4" w:rsidR="00104F95" w:rsidRDefault="00104F95" w:rsidP="00104F95">
      <w:r>
        <w:t>Customer project contact email: {{ customer_contact.email }}</w:t>
      </w:r>
    </w:p>
    <w:p w14:paraId="316B11E6" w14:textId="36E6E804" w:rsidR="00104F95" w:rsidRDefault="00104F95" w:rsidP="00104F95">
      <w:r>
        <w:t>Customer project contact phone: {{ customer_contact.phone }}</w:t>
      </w:r>
    </w:p>
    <w:p w14:paraId="3C6749E3" w14:textId="1DD042DB" w:rsidR="0001256F" w:rsidRDefault="0001256F" w:rsidP="0001256F">
      <w:r>
        <w:t xml:space="preserve">Hourly rate: </w:t>
      </w:r>
      <w:r w:rsidR="003959F9">
        <w:t>{{</w:t>
      </w:r>
      <w:r>
        <w:t xml:space="preserve"> customer.hourly_rate </w:t>
      </w:r>
      <w:r w:rsidR="003959F9">
        <w:t>}}</w:t>
      </w:r>
    </w:p>
    <w:p w14:paraId="618A61CE" w14:textId="23BE6C01" w:rsidR="0001256F" w:rsidRDefault="0001256F" w:rsidP="0001256F">
      <w:r>
        <w:t xml:space="preserve">Default language: </w:t>
      </w:r>
      <w:r w:rsidR="003959F9">
        <w:t>{{</w:t>
      </w:r>
      <w:r>
        <w:t xml:space="preserve"> customer.default_language </w:t>
      </w:r>
      <w:r w:rsidR="003959F9">
        <w:t>}}</w:t>
      </w:r>
    </w:p>
    <w:p w14:paraId="14D6FB99" w14:textId="137771D2" w:rsidR="0001256F" w:rsidRDefault="0001256F" w:rsidP="0001256F">
      <w:r>
        <w:t xml:space="preserve">Default template: </w:t>
      </w:r>
      <w:r w:rsidR="003959F9">
        <w:t>{{</w:t>
      </w:r>
      <w:r>
        <w:t xml:space="preserve"> customer.default_template </w:t>
      </w:r>
      <w:r w:rsidR="003959F9">
        <w:t>}}</w:t>
      </w:r>
    </w:p>
    <w:p w14:paraId="167ED54E" w14:textId="504517EF" w:rsidR="0001256F" w:rsidRDefault="0001256F" w:rsidP="0001256F">
      <w:r>
        <w:t xml:space="preserve">CVSS version: </w:t>
      </w:r>
      <w:r w:rsidR="003959F9">
        <w:t>{{</w:t>
      </w:r>
      <w:r>
        <w:t xml:space="preserve"> customer.cvss_version </w:t>
      </w:r>
      <w:r w:rsidR="003959F9">
        <w:t>}}</w:t>
      </w:r>
    </w:p>
    <w:p w14:paraId="1AC9D812" w14:textId="77777777" w:rsidR="0001256F" w:rsidRDefault="0001256F" w:rsidP="0001256F">
      <w:pPr>
        <w:pStyle w:val="Heading1"/>
      </w:pPr>
      <w:r>
        <w:t>Project</w:t>
      </w:r>
    </w:p>
    <w:p w14:paraId="4C72EFFF" w14:textId="65CE81FD" w:rsidR="0001256F" w:rsidRDefault="0001256F" w:rsidP="0001256F">
      <w:r>
        <w:t xml:space="preserve">Project name: </w:t>
      </w:r>
      <w:r w:rsidR="003959F9">
        <w:t>{{</w:t>
      </w:r>
      <w:r>
        <w:t xml:space="preserve"> project.project_name </w:t>
      </w:r>
      <w:r w:rsidR="003959F9">
        <w:t>}}</w:t>
      </w:r>
    </w:p>
    <w:p w14:paraId="706DF216" w14:textId="2C6AAF34" w:rsidR="0001256F" w:rsidRDefault="0001256F" w:rsidP="0001256F">
      <w:r>
        <w:t xml:space="preserve">Customer id: </w:t>
      </w:r>
      <w:r w:rsidR="003959F9">
        <w:t>{{</w:t>
      </w:r>
      <w:r>
        <w:t xml:space="preserve"> project.customer_id </w:t>
      </w:r>
      <w:r w:rsidR="003959F9">
        <w:t>}}</w:t>
      </w:r>
    </w:p>
    <w:p w14:paraId="44ED17C6" w14:textId="338CCE69" w:rsidR="0001256F" w:rsidRDefault="0001256F" w:rsidP="0001256F">
      <w:r>
        <w:t xml:space="preserve">Customer name: </w:t>
      </w:r>
      <w:r w:rsidR="003959F9">
        <w:t>{{</w:t>
      </w:r>
      <w:r>
        <w:t xml:space="preserve"> project.customer_name </w:t>
      </w:r>
      <w:r w:rsidR="003959F9">
        <w:t>}}</w:t>
      </w:r>
    </w:p>
    <w:p w14:paraId="56B5E26B" w14:textId="52D20EA8" w:rsidR="0001256F" w:rsidRDefault="0001256F" w:rsidP="0001256F">
      <w:r>
        <w:lastRenderedPageBreak/>
        <w:t xml:space="preserve">Project type: </w:t>
      </w:r>
      <w:r w:rsidR="003959F9">
        <w:t>{{</w:t>
      </w:r>
      <w:r>
        <w:t xml:space="preserve"> project.project_type </w:t>
      </w:r>
      <w:r w:rsidR="003959F9">
        <w:t>}}</w:t>
      </w:r>
    </w:p>
    <w:p w14:paraId="1ABBF465" w14:textId="2C44B03E" w:rsidR="0001256F" w:rsidRDefault="0001256F" w:rsidP="0001256F">
      <w:r>
        <w:t xml:space="preserve">Start date: </w:t>
      </w:r>
      <w:r w:rsidR="003959F9">
        <w:t>{{</w:t>
      </w:r>
      <w:r>
        <w:t xml:space="preserve"> project.start_date </w:t>
      </w:r>
      <w:r w:rsidR="003959F9">
        <w:t>}}</w:t>
      </w:r>
    </w:p>
    <w:p w14:paraId="379B9225" w14:textId="018D3A48" w:rsidR="0001256F" w:rsidRDefault="0001256F" w:rsidP="0001256F">
      <w:r>
        <w:t xml:space="preserve">End date: </w:t>
      </w:r>
      <w:r w:rsidR="003959F9">
        <w:t>{{</w:t>
      </w:r>
      <w:r>
        <w:t xml:space="preserve"> project.end_date </w:t>
      </w:r>
      <w:r w:rsidR="003959F9">
        <w:t>}}</w:t>
      </w:r>
    </w:p>
    <w:p w14:paraId="66426BE8" w14:textId="3290D8C6" w:rsidR="0001256F" w:rsidRDefault="0001256F" w:rsidP="0001256F">
      <w:r>
        <w:t xml:space="preserve">Num days: </w:t>
      </w:r>
      <w:r w:rsidR="003959F9">
        <w:t>{{</w:t>
      </w:r>
      <w:r>
        <w:t xml:space="preserve"> project.num_days </w:t>
      </w:r>
      <w:r w:rsidR="003959F9">
        <w:t>}}</w:t>
      </w:r>
    </w:p>
    <w:p w14:paraId="1D3294A6" w14:textId="12E44351" w:rsidR="0001256F" w:rsidRDefault="0001256F" w:rsidP="0001256F">
      <w:r>
        <w:t xml:space="preserve">Hours worked: </w:t>
      </w:r>
      <w:r w:rsidR="003959F9">
        <w:t>{{</w:t>
      </w:r>
      <w:r>
        <w:t xml:space="preserve"> project.hours_worked </w:t>
      </w:r>
      <w:r w:rsidR="003959F9">
        <w:t>}}</w:t>
      </w:r>
    </w:p>
    <w:p w14:paraId="387D7753" w14:textId="7C973258" w:rsidR="0001256F" w:rsidRDefault="0001256F" w:rsidP="0001256F">
      <w:r>
        <w:t xml:space="preserve">Hourly rate: </w:t>
      </w:r>
      <w:r w:rsidR="003959F9">
        <w:t>{{</w:t>
      </w:r>
      <w:r>
        <w:t xml:space="preserve"> project.hourly_rate </w:t>
      </w:r>
      <w:r w:rsidR="003959F9">
        <w:t>}}</w:t>
      </w:r>
    </w:p>
    <w:p w14:paraId="40578EE2" w14:textId="14887C11" w:rsidR="0001256F" w:rsidRDefault="0001256F" w:rsidP="0001256F">
      <w:r>
        <w:t xml:space="preserve">Total price: </w:t>
      </w:r>
      <w:r w:rsidR="003959F9">
        <w:t>{{</w:t>
      </w:r>
      <w:r>
        <w:t xml:space="preserve"> project.total_price </w:t>
      </w:r>
      <w:r w:rsidR="003959F9">
        <w:t>}}</w:t>
      </w:r>
    </w:p>
    <w:p w14:paraId="7A1144DF" w14:textId="19E475A9" w:rsidR="0001256F" w:rsidRDefault="0001256F" w:rsidP="0001256F">
      <w:r>
        <w:t xml:space="preserve">Notes: </w:t>
      </w:r>
      <w:r w:rsidR="003959F9">
        <w:t>{{</w:t>
      </w:r>
      <w:r>
        <w:t xml:space="preserve"> project.notes </w:t>
      </w:r>
      <w:r w:rsidR="003959F9">
        <w:t>}}</w:t>
      </w:r>
    </w:p>
    <w:p w14:paraId="038C17E0" w14:textId="6A0A407F" w:rsidR="0001256F" w:rsidRDefault="0001256F" w:rsidP="0001256F">
      <w:r>
        <w:t xml:space="preserve">Scope: </w:t>
      </w:r>
      <w:r w:rsidR="003959F9">
        <w:t>{{</w:t>
      </w:r>
      <w:r>
        <w:t xml:space="preserve"> project.scope </w:t>
      </w:r>
      <w:r w:rsidR="003959F9">
        <w:t>}}</w:t>
      </w:r>
    </w:p>
    <w:p w14:paraId="307C9F67" w14:textId="4702E844" w:rsidR="0001256F" w:rsidRDefault="0001256F" w:rsidP="0001256F">
      <w:r>
        <w:t xml:space="preserve">Test users: </w:t>
      </w:r>
      <w:r w:rsidR="003959F9">
        <w:t>{{</w:t>
      </w:r>
      <w:r>
        <w:t xml:space="preserve"> project.test_users </w:t>
      </w:r>
      <w:r w:rsidR="003959F9">
        <w:t>}}</w:t>
      </w:r>
    </w:p>
    <w:p w14:paraId="37FC00A5" w14:textId="5AE3034F" w:rsidR="0001256F" w:rsidRDefault="0001256F" w:rsidP="0001256F">
      <w:r>
        <w:t xml:space="preserve">Language: </w:t>
      </w:r>
      <w:r w:rsidR="003959F9">
        <w:t>{{</w:t>
      </w:r>
      <w:r>
        <w:t xml:space="preserve"> project.language </w:t>
      </w:r>
      <w:r w:rsidR="003959F9">
        <w:t>}}</w:t>
      </w:r>
    </w:p>
    <w:p w14:paraId="59B185B1" w14:textId="4F07124E" w:rsidR="0001256F" w:rsidRDefault="0001256F" w:rsidP="0001256F">
      <w:r>
        <w:t xml:space="preserve">Status: </w:t>
      </w:r>
      <w:r w:rsidR="003959F9">
        <w:t>{{</w:t>
      </w:r>
      <w:r>
        <w:t xml:space="preserve"> project.status </w:t>
      </w:r>
      <w:r w:rsidR="003959F9">
        <w:t>}}</w:t>
      </w:r>
    </w:p>
    <w:p w14:paraId="0A62C9A5" w14:textId="4B92C589" w:rsidR="0001256F" w:rsidRDefault="0001256F" w:rsidP="0001256F">
      <w:r>
        <w:t xml:space="preserve">Creation date: </w:t>
      </w:r>
      <w:r w:rsidR="003959F9">
        <w:t>{{</w:t>
      </w:r>
      <w:r>
        <w:t xml:space="preserve"> project.creation_date </w:t>
      </w:r>
      <w:r w:rsidR="003959F9">
        <w:t>}}</w:t>
      </w:r>
    </w:p>
    <w:p w14:paraId="0ADE7977" w14:textId="1718DF31" w:rsidR="0001256F" w:rsidRDefault="0001256F" w:rsidP="0001256F">
      <w:r>
        <w:t xml:space="preserve">Folder name: </w:t>
      </w:r>
      <w:r w:rsidR="003959F9">
        <w:t>{{</w:t>
      </w:r>
      <w:r>
        <w:t xml:space="preserve"> project.folder_name </w:t>
      </w:r>
      <w:r w:rsidR="003959F9">
        <w:t>}}</w:t>
      </w:r>
    </w:p>
    <w:p w14:paraId="13E67864" w14:textId="4D30F430" w:rsidR="0001256F" w:rsidRDefault="0001256F" w:rsidP="0001256F">
      <w:r>
        <w:t xml:space="preserve">Default template: </w:t>
      </w:r>
      <w:r w:rsidR="003959F9">
        <w:t>{{</w:t>
      </w:r>
      <w:r>
        <w:t xml:space="preserve"> project.default_template </w:t>
      </w:r>
      <w:r w:rsidR="003959F9">
        <w:t>}}</w:t>
      </w:r>
    </w:p>
    <w:p w14:paraId="0BA5439D" w14:textId="34955F7C" w:rsidR="0001256F" w:rsidRDefault="0001256F" w:rsidP="0001256F">
      <w:r>
        <w:t xml:space="preserve">CVSS version: </w:t>
      </w:r>
      <w:r w:rsidR="003959F9">
        <w:t>{{</w:t>
      </w:r>
      <w:r>
        <w:t xml:space="preserve"> project.cvss_version </w:t>
      </w:r>
      <w:r w:rsidR="003959F9">
        <w:t>}}</w:t>
      </w:r>
    </w:p>
    <w:p w14:paraId="5E1F82C0" w14:textId="77777777" w:rsidR="0001256F" w:rsidRDefault="0001256F" w:rsidP="0001256F">
      <w:pPr>
        <w:pStyle w:val="Heading1"/>
      </w:pPr>
      <w:r>
        <w:t>Metadata</w:t>
      </w:r>
    </w:p>
    <w:p w14:paraId="79E7D9BC" w14:textId="11F95BE6" w:rsidR="0001256F" w:rsidRDefault="0001256F" w:rsidP="0001256F">
      <w:r>
        <w:t xml:space="preserve">Generated at: </w:t>
      </w:r>
      <w:r w:rsidR="003959F9">
        <w:t>{{</w:t>
      </w:r>
      <w:r>
        <w:t xml:space="preserve"> metadata.generated_at </w:t>
      </w:r>
      <w:r w:rsidR="003959F9">
        <w:t>}}</w:t>
      </w:r>
    </w:p>
    <w:p w14:paraId="4E990745" w14:textId="1561D864" w:rsidR="0001256F" w:rsidRDefault="0001256F" w:rsidP="0001256F">
      <w:r>
        <w:t xml:space="preserve">Template: </w:t>
      </w:r>
      <w:r w:rsidR="003959F9">
        <w:t>{{</w:t>
      </w:r>
      <w:r>
        <w:t xml:space="preserve"> metadata.template </w:t>
      </w:r>
      <w:r w:rsidR="003959F9">
        <w:t>}}</w:t>
      </w:r>
    </w:p>
    <w:p w14:paraId="5FB8B336" w14:textId="77777777" w:rsidR="0001256F" w:rsidRDefault="0001256F" w:rsidP="0001256F">
      <w:pPr>
        <w:pStyle w:val="Heading1"/>
      </w:pPr>
      <w:r>
        <w:t>Vulnerabilities (loop)</w:t>
      </w:r>
    </w:p>
    <w:p w14:paraId="4BC013F4" w14:textId="77777777" w:rsidR="0001256F" w:rsidRDefault="0001256F" w:rsidP="0001256F">
      <w:r>
        <w:t>{% for f in vulnerabilities %}</w:t>
      </w:r>
    </w:p>
    <w:p w14:paraId="22CA62B7" w14:textId="77777777" w:rsidR="0001256F" w:rsidRDefault="0001256F" w:rsidP="0001256F">
      <w:r>
        <w:t>Title: {{ f.title }}</w:t>
      </w:r>
    </w:p>
    <w:p w14:paraId="4939CF9C" w14:textId="77777777" w:rsidR="0001256F" w:rsidRDefault="0001256F" w:rsidP="0001256F">
      <w:r>
        <w:lastRenderedPageBreak/>
        <w:t>Short description: {{ f.short_description_doc }}</w:t>
      </w:r>
    </w:p>
    <w:p w14:paraId="49DE784D" w14:textId="77777777" w:rsidR="0001256F" w:rsidRDefault="0001256F" w:rsidP="0001256F">
      <w:r>
        <w:t>Description: {{ f.description_doc }}</w:t>
      </w:r>
    </w:p>
    <w:p w14:paraId="76B9F9A3" w14:textId="77777777" w:rsidR="0001256F" w:rsidRDefault="0001256F" w:rsidP="0001256F">
      <w:r>
        <w:t>Impact: {{ f.impact_doc }}</w:t>
      </w:r>
    </w:p>
    <w:p w14:paraId="57AACFFC" w14:textId="77777777" w:rsidR="0001256F" w:rsidRDefault="0001256F" w:rsidP="0001256F">
      <w:r>
        <w:t>Evidence: {{ f.evidence_doc }}</w:t>
      </w:r>
    </w:p>
    <w:p w14:paraId="4EF9D46E" w14:textId="77777777" w:rsidR="0001256F" w:rsidRDefault="0001256F" w:rsidP="0001256F">
      <w:r>
        <w:t>Recommendation: {{ f.recommendation_doc }}</w:t>
      </w:r>
    </w:p>
    <w:p w14:paraId="22CF95F1" w14:textId="77777777" w:rsidR="00E536D7" w:rsidRDefault="00E536D7" w:rsidP="00E536D7">
      <w:r>
        <w:t>Short recommendation: {{ f.short_recommendation_doc }}</w:t>
      </w:r>
    </w:p>
    <w:p w14:paraId="7F6D3E70" w14:textId="72D4AAF2" w:rsidR="00E536D7" w:rsidRDefault="00E536D7" w:rsidP="00E536D7">
      <w:r>
        <w:t>Remark: {{ f.remark_doc }}</w:t>
      </w:r>
    </w:p>
    <w:p w14:paraId="728997B3" w14:textId="77777777" w:rsidR="0001256F" w:rsidRDefault="0001256F" w:rsidP="0001256F">
      <w:r>
        <w:t>State: {{ f.state }} | Type: {{ f.type }} | Component: {{ f.affected_component }} | OWASP: {{ f.owasp }}</w:t>
      </w:r>
    </w:p>
    <w:p w14:paraId="238D907C" w14:textId="77777777" w:rsidR="0001256F" w:rsidRDefault="0001256F" w:rsidP="0001256F">
      <w:r>
        <w:t>References: {{ f.references }}</w:t>
      </w:r>
    </w:p>
    <w:p w14:paraId="08ECB29A" w14:textId="496DE2FA" w:rsidR="0001256F" w:rsidRDefault="0001256F" w:rsidP="0001256F">
      <w:r>
        <w:t>CVSS: {{ f.cvss</w:t>
      </w:r>
      <w:r w:rsidR="000870CD">
        <w:t>_</w:t>
      </w:r>
      <w:r>
        <w:t>vector }} ({{ f.cvss</w:t>
      </w:r>
      <w:r w:rsidR="000870CD">
        <w:t>_</w:t>
      </w:r>
      <w:r>
        <w:t xml:space="preserve">score }}) </w:t>
      </w:r>
    </w:p>
    <w:p w14:paraId="7B8C7158" w14:textId="77777777" w:rsidR="0001256F" w:rsidRDefault="0001256F" w:rsidP="0001256F">
      <w:r>
        <w:t>Severity: {{ f.severity }} ({{ f.severity_rank }})</w:t>
      </w:r>
    </w:p>
    <w:p w14:paraId="55E52E09" w14:textId="77777777" w:rsidR="0001256F" w:rsidRDefault="0001256F" w:rsidP="0001256F">
      <w:r>
        <w:t>{% endfor %}</w:t>
      </w:r>
    </w:p>
    <w:p w14:paraId="69630674" w14:textId="2BEA3406" w:rsidR="00C669EE" w:rsidRPr="0001256F" w:rsidRDefault="00C669EE" w:rsidP="0001256F"/>
    <w:sectPr w:rsidR="00C669EE" w:rsidRPr="0001256F" w:rsidSect="00685199">
      <w:headerReference w:type="first" r:id="rId8"/>
      <w:footerReference w:type="first" r:id="rId9"/>
      <w:pgSz w:w="12240" w:h="15840"/>
      <w:pgMar w:top="1440" w:right="1800" w:bottom="1440" w:left="1800" w:header="28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D4201" w14:textId="77777777" w:rsidR="00407A79" w:rsidRDefault="00407A79" w:rsidP="005A58C2">
      <w:pPr>
        <w:spacing w:before="0" w:after="0" w:line="240" w:lineRule="auto"/>
      </w:pPr>
      <w:r>
        <w:separator/>
      </w:r>
    </w:p>
  </w:endnote>
  <w:endnote w:type="continuationSeparator" w:id="0">
    <w:p w14:paraId="5E9C7AFA" w14:textId="77777777" w:rsidR="00407A79" w:rsidRDefault="00407A79" w:rsidP="005A58C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8A0CA" w14:textId="2FF730CB" w:rsidR="00C1309C" w:rsidRPr="002772F0" w:rsidRDefault="002772F0" w:rsidP="00322838">
    <w:pPr>
      <w:pStyle w:val="Footer"/>
      <w:rPr>
        <w:i/>
        <w:iCs/>
        <w:sz w:val="20"/>
        <w:szCs w:val="20"/>
      </w:rPr>
    </w:pPr>
    <w:r w:rsidRPr="002772F0">
      <w:rPr>
        <w:i/>
        <w:iCs/>
        <w:sz w:val="20"/>
        <w:szCs w:val="20"/>
      </w:rPr>
      <w:t>©</w:t>
    </w:r>
    <w:r w:rsidRPr="002772F0">
      <w:rPr>
        <w:i/>
        <w:iCs/>
        <w:sz w:val="20"/>
        <w:szCs w:val="20"/>
      </w:rPr>
      <w:fldChar w:fldCharType="begin"/>
    </w:r>
    <w:r w:rsidRPr="002772F0">
      <w:rPr>
        <w:i/>
        <w:iCs/>
        <w:sz w:val="20"/>
        <w:szCs w:val="20"/>
      </w:rPr>
      <w:instrText xml:space="preserve"> DATE \@ "yyyy" </w:instrText>
    </w:r>
    <w:r w:rsidRPr="002772F0">
      <w:rPr>
        <w:i/>
        <w:iCs/>
        <w:sz w:val="20"/>
        <w:szCs w:val="20"/>
      </w:rPr>
      <w:fldChar w:fldCharType="separate"/>
    </w:r>
    <w:r w:rsidR="00104F95">
      <w:rPr>
        <w:i/>
        <w:iCs/>
        <w:noProof/>
        <w:sz w:val="20"/>
        <w:szCs w:val="20"/>
      </w:rPr>
      <w:t>2026</w:t>
    </w:r>
    <w:r w:rsidRPr="002772F0">
      <w:rPr>
        <w:i/>
        <w:iCs/>
        <w:sz w:val="20"/>
        <w:szCs w:val="20"/>
      </w:rPr>
      <w:fldChar w:fldCharType="end"/>
    </w:r>
    <w:r w:rsidRPr="002772F0">
      <w:rPr>
        <w:i/>
        <w:iCs/>
        <w:sz w:val="20"/>
        <w:szCs w:val="20"/>
      </w:rPr>
      <w:t xml:space="preserve"> - Cybreach Consulting - All rights reserved</w:t>
    </w:r>
    <w:r w:rsidRPr="002772F0">
      <w:rPr>
        <w:i/>
        <w:iCs/>
        <w:sz w:val="20"/>
        <w:szCs w:val="20"/>
      </w:rPr>
      <w:ptab w:relativeTo="margin" w:alignment="right" w:leader="none"/>
    </w:r>
    <w:r w:rsidRPr="002772F0">
      <w:rPr>
        <w:i/>
        <w:iCs/>
        <w:sz w:val="20"/>
        <w:szCs w:val="20"/>
      </w:rPr>
      <w:t xml:space="preserve">Page </w:t>
    </w:r>
    <w:r w:rsidRPr="002772F0">
      <w:rPr>
        <w:i/>
        <w:iCs/>
        <w:sz w:val="20"/>
        <w:szCs w:val="20"/>
      </w:rPr>
      <w:fldChar w:fldCharType="begin"/>
    </w:r>
    <w:r w:rsidRPr="002772F0">
      <w:rPr>
        <w:i/>
        <w:iCs/>
        <w:sz w:val="20"/>
        <w:szCs w:val="20"/>
      </w:rPr>
      <w:instrText xml:space="preserve"> PAGE </w:instrText>
    </w:r>
    <w:r w:rsidRPr="002772F0">
      <w:rPr>
        <w:i/>
        <w:iCs/>
        <w:sz w:val="20"/>
        <w:szCs w:val="20"/>
      </w:rPr>
      <w:fldChar w:fldCharType="separate"/>
    </w:r>
    <w:r w:rsidRPr="002772F0">
      <w:rPr>
        <w:i/>
        <w:iCs/>
        <w:sz w:val="20"/>
        <w:szCs w:val="20"/>
      </w:rPr>
      <w:t>1</w:t>
    </w:r>
    <w:r w:rsidRPr="002772F0">
      <w:rPr>
        <w:i/>
        <w:iCs/>
        <w:sz w:val="20"/>
        <w:szCs w:val="20"/>
      </w:rPr>
      <w:fldChar w:fldCharType="end"/>
    </w:r>
    <w:r w:rsidRPr="002772F0">
      <w:rPr>
        <w:i/>
        <w:iCs/>
        <w:sz w:val="20"/>
        <w:szCs w:val="20"/>
      </w:rPr>
      <w:t>/</w:t>
    </w:r>
    <w:r w:rsidRPr="002772F0">
      <w:rPr>
        <w:i/>
        <w:iCs/>
        <w:sz w:val="20"/>
        <w:szCs w:val="20"/>
      </w:rPr>
      <w:fldChar w:fldCharType="begin"/>
    </w:r>
    <w:r w:rsidRPr="002772F0">
      <w:rPr>
        <w:i/>
        <w:iCs/>
        <w:sz w:val="20"/>
        <w:szCs w:val="20"/>
      </w:rPr>
      <w:instrText xml:space="preserve"> NUMPAGES </w:instrText>
    </w:r>
    <w:r w:rsidRPr="002772F0">
      <w:rPr>
        <w:i/>
        <w:iCs/>
        <w:sz w:val="20"/>
        <w:szCs w:val="20"/>
      </w:rPr>
      <w:fldChar w:fldCharType="separate"/>
    </w:r>
    <w:r w:rsidRPr="002772F0">
      <w:rPr>
        <w:i/>
        <w:iCs/>
        <w:sz w:val="20"/>
        <w:szCs w:val="20"/>
      </w:rPr>
      <w:t>26</w:t>
    </w:r>
    <w:r w:rsidRPr="002772F0">
      <w:rPr>
        <w:i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538B" w14:textId="77777777" w:rsidR="00407A79" w:rsidRDefault="00407A79" w:rsidP="005A58C2">
      <w:pPr>
        <w:spacing w:before="0" w:after="0" w:line="240" w:lineRule="auto"/>
      </w:pPr>
      <w:r>
        <w:separator/>
      </w:r>
    </w:p>
  </w:footnote>
  <w:footnote w:type="continuationSeparator" w:id="0">
    <w:p w14:paraId="3BD3A2D9" w14:textId="77777777" w:rsidR="00407A79" w:rsidRDefault="00407A79" w:rsidP="005A58C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3EFE" w14:textId="6260E268" w:rsidR="0010307F" w:rsidRDefault="0010307F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6141F7" wp14:editId="342C8429">
          <wp:simplePos x="0" y="0"/>
          <wp:positionH relativeFrom="column">
            <wp:posOffset>4267200</wp:posOffset>
          </wp:positionH>
          <wp:positionV relativeFrom="paragraph">
            <wp:posOffset>-161925</wp:posOffset>
          </wp:positionV>
          <wp:extent cx="2369963" cy="818515"/>
          <wp:effectExtent l="0" t="0" r="0" b="635"/>
          <wp:wrapNone/>
          <wp:docPr id="1243068073" name="Image 1" descr="Une image contenant Police, Graphique, logo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833933" name="Image 1" descr="Une image contenant Police, Graphique, logo, symbole&#10;&#10;Le contenu généré par l’IA peut êtr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69963" cy="818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{{ project.end_date }} – {{ project.</w:t>
    </w:r>
    <w:r w:rsidR="00E43DBF" w:rsidRPr="00E43DBF">
      <w:t>project_type</w:t>
    </w:r>
    <w:r>
      <w:t>}} – {{ project.</w:t>
    </w:r>
    <w:r w:rsidR="00E43DBF" w:rsidRPr="00E43DBF">
      <w:t>project_name</w:t>
    </w:r>
    <w:r>
      <w:t>}}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442E4D"/>
    <w:multiLevelType w:val="multilevel"/>
    <w:tmpl w:val="F90A97B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b/>
        <w:i w:val="0"/>
        <w:sz w:val="36"/>
      </w:rPr>
    </w:lvl>
    <w:lvl w:ilvl="1">
      <w:start w:val="1"/>
      <w:numFmt w:val="decimal"/>
      <w:pStyle w:val="Heading2"/>
      <w:lvlText w:val="%1.%2."/>
      <w:lvlJc w:val="left"/>
      <w:pPr>
        <w:ind w:left="792" w:hanging="565"/>
      </w:pPr>
      <w:rPr>
        <w:rFonts w:hint="default"/>
        <w:b/>
        <w:i w:val="0"/>
        <w:sz w:val="28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ascii="Segoe UI" w:hAnsi="Segoe UI" w:hint="default"/>
        <w:b w:val="0"/>
        <w:i w:val="0"/>
        <w:sz w:val="24"/>
      </w:rPr>
    </w:lvl>
    <w:lvl w:ilvl="3">
      <w:start w:val="1"/>
      <w:numFmt w:val="decimal"/>
      <w:pStyle w:val="Heading4"/>
      <w:lvlText w:val="%1.%2.%3.%4."/>
      <w:lvlJc w:val="left"/>
      <w:pPr>
        <w:ind w:left="1728" w:hanging="76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BE913A7"/>
    <w:multiLevelType w:val="hybridMultilevel"/>
    <w:tmpl w:val="4B2E774A"/>
    <w:lvl w:ilvl="0" w:tplc="D4A65B26">
      <w:start w:val="1"/>
      <w:numFmt w:val="bullet"/>
      <w:pStyle w:val="List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3A3522">
      <w:start w:val="1"/>
      <w:numFmt w:val="bullet"/>
      <w:pStyle w:val="Listes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02BC"/>
    <w:multiLevelType w:val="multilevel"/>
    <w:tmpl w:val="1C46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37749B"/>
    <w:multiLevelType w:val="multilevel"/>
    <w:tmpl w:val="3B361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8B4915"/>
    <w:multiLevelType w:val="multilevel"/>
    <w:tmpl w:val="D290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F8377F"/>
    <w:multiLevelType w:val="multilevel"/>
    <w:tmpl w:val="2358456E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Segoe UI" w:hAnsi="Segoe UI" w:hint="default"/>
        <w:b/>
        <w:i w:val="0"/>
        <w:sz w:val="28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ascii="Segoe UI" w:hAnsi="Segoe UI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A53777"/>
    <w:multiLevelType w:val="multilevel"/>
    <w:tmpl w:val="A7E0DDD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BCC7574"/>
    <w:multiLevelType w:val="multilevel"/>
    <w:tmpl w:val="8D12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471B4D"/>
    <w:multiLevelType w:val="multilevel"/>
    <w:tmpl w:val="3FCE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311494"/>
    <w:multiLevelType w:val="multilevel"/>
    <w:tmpl w:val="49246DF4"/>
    <w:styleLink w:val="Style2"/>
    <w:lvl w:ilvl="0">
      <w:start w:val="1"/>
      <w:numFmt w:val="decimal"/>
      <w:lvlText w:val="%1"/>
      <w:lvlJc w:val="left"/>
      <w:pPr>
        <w:ind w:left="720" w:hanging="360"/>
      </w:pPr>
      <w:rPr>
        <w:rFonts w:ascii="Segoe UI" w:hAnsi="Segoe UI" w:hint="default"/>
        <w:b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Segoe UI" w:hAnsi="Segoe UI" w:hint="default"/>
        <w:b/>
        <w:sz w:val="28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egoe UI" w:hAnsi="Segoe UI" w:hint="default"/>
        <w:b/>
        <w:i w:val="0"/>
        <w:sz w:val="24"/>
      </w:rPr>
    </w:lvl>
    <w:lvl w:ilvl="3">
      <w:start w:val="1"/>
      <w:numFmt w:val="none"/>
      <w:lvlText w:val=""/>
      <w:lvlJc w:val="left"/>
      <w:pPr>
        <w:ind w:left="0" w:firstLine="1440"/>
      </w:pPr>
      <w:rPr>
        <w:rFonts w:ascii="Segoe UI" w:hAnsi="Segoe UI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9" w15:restartNumberingAfterBreak="0">
    <w:nsid w:val="49725C69"/>
    <w:multiLevelType w:val="multilevel"/>
    <w:tmpl w:val="49246DF4"/>
    <w:numStyleLink w:val="Style2"/>
  </w:abstractNum>
  <w:abstractNum w:abstractNumId="20" w15:restartNumberingAfterBreak="0">
    <w:nsid w:val="53D1385F"/>
    <w:multiLevelType w:val="hybridMultilevel"/>
    <w:tmpl w:val="C59EB4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119ED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32B7AA0"/>
    <w:multiLevelType w:val="multilevel"/>
    <w:tmpl w:val="2358456E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Segoe UI" w:hAnsi="Segoe UI" w:hint="default"/>
        <w:b/>
        <w:i w:val="0"/>
        <w:sz w:val="28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ascii="Segoe UI" w:hAnsi="Segoe UI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9914F4"/>
    <w:multiLevelType w:val="hybridMultilevel"/>
    <w:tmpl w:val="7E54D5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9610">
    <w:abstractNumId w:val="8"/>
  </w:num>
  <w:num w:numId="2" w16cid:durableId="1064523306">
    <w:abstractNumId w:val="6"/>
  </w:num>
  <w:num w:numId="3" w16cid:durableId="1814910434">
    <w:abstractNumId w:val="5"/>
  </w:num>
  <w:num w:numId="4" w16cid:durableId="1866404997">
    <w:abstractNumId w:val="4"/>
  </w:num>
  <w:num w:numId="5" w16cid:durableId="1899776800">
    <w:abstractNumId w:val="7"/>
  </w:num>
  <w:num w:numId="6" w16cid:durableId="208566739">
    <w:abstractNumId w:val="3"/>
  </w:num>
  <w:num w:numId="7" w16cid:durableId="970525629">
    <w:abstractNumId w:val="2"/>
  </w:num>
  <w:num w:numId="8" w16cid:durableId="723677774">
    <w:abstractNumId w:val="1"/>
  </w:num>
  <w:num w:numId="9" w16cid:durableId="1350522309">
    <w:abstractNumId w:val="0"/>
  </w:num>
  <w:num w:numId="10" w16cid:durableId="1138110353">
    <w:abstractNumId w:val="9"/>
  </w:num>
  <w:num w:numId="11" w16cid:durableId="724378638">
    <w:abstractNumId w:val="22"/>
  </w:num>
  <w:num w:numId="12" w16cid:durableId="1584605035">
    <w:abstractNumId w:val="22"/>
  </w:num>
  <w:num w:numId="13" w16cid:durableId="14429581">
    <w:abstractNumId w:val="15"/>
  </w:num>
  <w:num w:numId="14" w16cid:durableId="1448550947">
    <w:abstractNumId w:val="18"/>
  </w:num>
  <w:num w:numId="15" w16cid:durableId="513035210">
    <w:abstractNumId w:val="19"/>
  </w:num>
  <w:num w:numId="16" w16cid:durableId="2032225202">
    <w:abstractNumId w:val="14"/>
  </w:num>
  <w:num w:numId="17" w16cid:durableId="517620060">
    <w:abstractNumId w:val="21"/>
  </w:num>
  <w:num w:numId="18" w16cid:durableId="413942714">
    <w:abstractNumId w:val="10"/>
  </w:num>
  <w:num w:numId="19" w16cid:durableId="1713572231">
    <w:abstractNumId w:val="16"/>
  </w:num>
  <w:num w:numId="20" w16cid:durableId="1448162599">
    <w:abstractNumId w:val="9"/>
  </w:num>
  <w:num w:numId="21" w16cid:durableId="1813327054">
    <w:abstractNumId w:val="11"/>
  </w:num>
  <w:num w:numId="22" w16cid:durableId="818031976">
    <w:abstractNumId w:val="12"/>
  </w:num>
  <w:num w:numId="23" w16cid:durableId="8619417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2491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99980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29783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1797703">
    <w:abstractNumId w:val="23"/>
  </w:num>
  <w:num w:numId="28" w16cid:durableId="1136794230">
    <w:abstractNumId w:val="20"/>
  </w:num>
  <w:num w:numId="29" w16cid:durableId="860555574">
    <w:abstractNumId w:val="13"/>
  </w:num>
  <w:num w:numId="30" w16cid:durableId="4212240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04A"/>
    <w:rsid w:val="00002EF7"/>
    <w:rsid w:val="0001256F"/>
    <w:rsid w:val="00017A1A"/>
    <w:rsid w:val="00022691"/>
    <w:rsid w:val="00023422"/>
    <w:rsid w:val="000240AC"/>
    <w:rsid w:val="00025600"/>
    <w:rsid w:val="00026112"/>
    <w:rsid w:val="00031807"/>
    <w:rsid w:val="00034616"/>
    <w:rsid w:val="00035855"/>
    <w:rsid w:val="000364EB"/>
    <w:rsid w:val="000366BB"/>
    <w:rsid w:val="00045EED"/>
    <w:rsid w:val="00057A4E"/>
    <w:rsid w:val="0006063C"/>
    <w:rsid w:val="00062701"/>
    <w:rsid w:val="00062E78"/>
    <w:rsid w:val="000751EE"/>
    <w:rsid w:val="0008245F"/>
    <w:rsid w:val="00084F80"/>
    <w:rsid w:val="00085F22"/>
    <w:rsid w:val="0008695A"/>
    <w:rsid w:val="000870CD"/>
    <w:rsid w:val="00091655"/>
    <w:rsid w:val="000970E1"/>
    <w:rsid w:val="000A0C47"/>
    <w:rsid w:val="000A3CF5"/>
    <w:rsid w:val="000A53AB"/>
    <w:rsid w:val="000A735C"/>
    <w:rsid w:val="000B3D8D"/>
    <w:rsid w:val="000D2FC4"/>
    <w:rsid w:val="000D7056"/>
    <w:rsid w:val="000D7473"/>
    <w:rsid w:val="000E30B4"/>
    <w:rsid w:val="000F0119"/>
    <w:rsid w:val="000F2BD2"/>
    <w:rsid w:val="000F5F27"/>
    <w:rsid w:val="000F7193"/>
    <w:rsid w:val="000F71B7"/>
    <w:rsid w:val="001007EF"/>
    <w:rsid w:val="0010307F"/>
    <w:rsid w:val="00103393"/>
    <w:rsid w:val="00104F95"/>
    <w:rsid w:val="0010670B"/>
    <w:rsid w:val="00110FD6"/>
    <w:rsid w:val="00111126"/>
    <w:rsid w:val="00115403"/>
    <w:rsid w:val="00122384"/>
    <w:rsid w:val="001257C8"/>
    <w:rsid w:val="00127622"/>
    <w:rsid w:val="00127FC9"/>
    <w:rsid w:val="00140E66"/>
    <w:rsid w:val="001449EC"/>
    <w:rsid w:val="0015074B"/>
    <w:rsid w:val="00151833"/>
    <w:rsid w:val="00152ACF"/>
    <w:rsid w:val="00155EC3"/>
    <w:rsid w:val="00156F4D"/>
    <w:rsid w:val="001578C3"/>
    <w:rsid w:val="00157CB7"/>
    <w:rsid w:val="00157E60"/>
    <w:rsid w:val="00163445"/>
    <w:rsid w:val="00170C7C"/>
    <w:rsid w:val="001715B6"/>
    <w:rsid w:val="00172410"/>
    <w:rsid w:val="001726EC"/>
    <w:rsid w:val="0017301D"/>
    <w:rsid w:val="00174363"/>
    <w:rsid w:val="0017471D"/>
    <w:rsid w:val="00175A73"/>
    <w:rsid w:val="00175B85"/>
    <w:rsid w:val="00185131"/>
    <w:rsid w:val="00187BAB"/>
    <w:rsid w:val="001A11D5"/>
    <w:rsid w:val="001A201D"/>
    <w:rsid w:val="001A3C51"/>
    <w:rsid w:val="001B175F"/>
    <w:rsid w:val="001B1A14"/>
    <w:rsid w:val="001B56C4"/>
    <w:rsid w:val="001B5A2D"/>
    <w:rsid w:val="001B5ACB"/>
    <w:rsid w:val="001B7F20"/>
    <w:rsid w:val="001C1C0B"/>
    <w:rsid w:val="001C27B0"/>
    <w:rsid w:val="001C2AB1"/>
    <w:rsid w:val="001C426D"/>
    <w:rsid w:val="001C5E40"/>
    <w:rsid w:val="001C712A"/>
    <w:rsid w:val="001D1A0D"/>
    <w:rsid w:val="001E157F"/>
    <w:rsid w:val="001E4610"/>
    <w:rsid w:val="001F6195"/>
    <w:rsid w:val="00202E17"/>
    <w:rsid w:val="002115EA"/>
    <w:rsid w:val="002155BE"/>
    <w:rsid w:val="00217378"/>
    <w:rsid w:val="00222D58"/>
    <w:rsid w:val="00223D92"/>
    <w:rsid w:val="00225A51"/>
    <w:rsid w:val="00225EFD"/>
    <w:rsid w:val="00226DEF"/>
    <w:rsid w:val="00232256"/>
    <w:rsid w:val="0023648F"/>
    <w:rsid w:val="00240436"/>
    <w:rsid w:val="00245E55"/>
    <w:rsid w:val="002511F4"/>
    <w:rsid w:val="002541A1"/>
    <w:rsid w:val="00267B08"/>
    <w:rsid w:val="00271C97"/>
    <w:rsid w:val="00271EC0"/>
    <w:rsid w:val="00275215"/>
    <w:rsid w:val="00275A01"/>
    <w:rsid w:val="002764BE"/>
    <w:rsid w:val="00276BD7"/>
    <w:rsid w:val="002772F0"/>
    <w:rsid w:val="0028248D"/>
    <w:rsid w:val="00284049"/>
    <w:rsid w:val="002904E9"/>
    <w:rsid w:val="00290B99"/>
    <w:rsid w:val="00293589"/>
    <w:rsid w:val="00293B2E"/>
    <w:rsid w:val="00294611"/>
    <w:rsid w:val="002950D9"/>
    <w:rsid w:val="0029639D"/>
    <w:rsid w:val="002A01DE"/>
    <w:rsid w:val="002A158F"/>
    <w:rsid w:val="002A34AE"/>
    <w:rsid w:val="002A359E"/>
    <w:rsid w:val="002A7A06"/>
    <w:rsid w:val="002B0629"/>
    <w:rsid w:val="002B3E3F"/>
    <w:rsid w:val="002B4F63"/>
    <w:rsid w:val="002C16C4"/>
    <w:rsid w:val="002D2ED8"/>
    <w:rsid w:val="002D45D4"/>
    <w:rsid w:val="002D4963"/>
    <w:rsid w:val="002D728E"/>
    <w:rsid w:val="002F0693"/>
    <w:rsid w:val="002F2811"/>
    <w:rsid w:val="00307C7A"/>
    <w:rsid w:val="003114BB"/>
    <w:rsid w:val="003137C2"/>
    <w:rsid w:val="00316F12"/>
    <w:rsid w:val="00317C47"/>
    <w:rsid w:val="00322838"/>
    <w:rsid w:val="0032525D"/>
    <w:rsid w:val="00326F90"/>
    <w:rsid w:val="0032741B"/>
    <w:rsid w:val="0033057D"/>
    <w:rsid w:val="00341A0E"/>
    <w:rsid w:val="003443D5"/>
    <w:rsid w:val="00347759"/>
    <w:rsid w:val="00355360"/>
    <w:rsid w:val="00356F74"/>
    <w:rsid w:val="0036169C"/>
    <w:rsid w:val="00362386"/>
    <w:rsid w:val="00371ADC"/>
    <w:rsid w:val="003729A9"/>
    <w:rsid w:val="00373D34"/>
    <w:rsid w:val="00376DFD"/>
    <w:rsid w:val="00382377"/>
    <w:rsid w:val="00382715"/>
    <w:rsid w:val="00383438"/>
    <w:rsid w:val="00383EA3"/>
    <w:rsid w:val="00385128"/>
    <w:rsid w:val="00391342"/>
    <w:rsid w:val="003932C4"/>
    <w:rsid w:val="003959F9"/>
    <w:rsid w:val="00396B0A"/>
    <w:rsid w:val="003A1960"/>
    <w:rsid w:val="003A50DB"/>
    <w:rsid w:val="003A6660"/>
    <w:rsid w:val="003B0898"/>
    <w:rsid w:val="003B193D"/>
    <w:rsid w:val="003B494F"/>
    <w:rsid w:val="003D3A26"/>
    <w:rsid w:val="003D7515"/>
    <w:rsid w:val="003E4D73"/>
    <w:rsid w:val="003E7AD2"/>
    <w:rsid w:val="003F1DD4"/>
    <w:rsid w:val="003F5271"/>
    <w:rsid w:val="003F6B79"/>
    <w:rsid w:val="00402B38"/>
    <w:rsid w:val="00404556"/>
    <w:rsid w:val="0040627A"/>
    <w:rsid w:val="004063B4"/>
    <w:rsid w:val="004077A7"/>
    <w:rsid w:val="00407A79"/>
    <w:rsid w:val="004101CB"/>
    <w:rsid w:val="004178D8"/>
    <w:rsid w:val="00417FE3"/>
    <w:rsid w:val="004209E0"/>
    <w:rsid w:val="00426849"/>
    <w:rsid w:val="00432705"/>
    <w:rsid w:val="004344FE"/>
    <w:rsid w:val="00436CF7"/>
    <w:rsid w:val="00436D61"/>
    <w:rsid w:val="004402CC"/>
    <w:rsid w:val="00440F17"/>
    <w:rsid w:val="00441FD5"/>
    <w:rsid w:val="004440B6"/>
    <w:rsid w:val="0044420A"/>
    <w:rsid w:val="00447ABC"/>
    <w:rsid w:val="00447D82"/>
    <w:rsid w:val="00447F5D"/>
    <w:rsid w:val="00460845"/>
    <w:rsid w:val="00464473"/>
    <w:rsid w:val="004716F1"/>
    <w:rsid w:val="004723AB"/>
    <w:rsid w:val="00476BCF"/>
    <w:rsid w:val="004869C2"/>
    <w:rsid w:val="00490B1B"/>
    <w:rsid w:val="00491557"/>
    <w:rsid w:val="00495462"/>
    <w:rsid w:val="004968C5"/>
    <w:rsid w:val="004A26E4"/>
    <w:rsid w:val="004A4DB5"/>
    <w:rsid w:val="004A7468"/>
    <w:rsid w:val="004A74F2"/>
    <w:rsid w:val="004B118F"/>
    <w:rsid w:val="004B3F6B"/>
    <w:rsid w:val="004B528B"/>
    <w:rsid w:val="004B7DDA"/>
    <w:rsid w:val="004B7F1F"/>
    <w:rsid w:val="004C6A06"/>
    <w:rsid w:val="004C700F"/>
    <w:rsid w:val="004D10E2"/>
    <w:rsid w:val="004D5F8D"/>
    <w:rsid w:val="004E290F"/>
    <w:rsid w:val="004E3189"/>
    <w:rsid w:val="004E3405"/>
    <w:rsid w:val="004E4B91"/>
    <w:rsid w:val="004E79A5"/>
    <w:rsid w:val="004F5093"/>
    <w:rsid w:val="004F5F33"/>
    <w:rsid w:val="004F7E93"/>
    <w:rsid w:val="005034E2"/>
    <w:rsid w:val="005035C4"/>
    <w:rsid w:val="00503B77"/>
    <w:rsid w:val="00514355"/>
    <w:rsid w:val="005147B0"/>
    <w:rsid w:val="0052158B"/>
    <w:rsid w:val="00523E8E"/>
    <w:rsid w:val="0053129B"/>
    <w:rsid w:val="005344A4"/>
    <w:rsid w:val="005357B4"/>
    <w:rsid w:val="005412FA"/>
    <w:rsid w:val="00542032"/>
    <w:rsid w:val="00543948"/>
    <w:rsid w:val="00546F1F"/>
    <w:rsid w:val="005479C7"/>
    <w:rsid w:val="005527DE"/>
    <w:rsid w:val="005610CC"/>
    <w:rsid w:val="0056127A"/>
    <w:rsid w:val="005664A7"/>
    <w:rsid w:val="0057628C"/>
    <w:rsid w:val="005838A0"/>
    <w:rsid w:val="00584DA7"/>
    <w:rsid w:val="00585356"/>
    <w:rsid w:val="005924DD"/>
    <w:rsid w:val="005946CF"/>
    <w:rsid w:val="005A346A"/>
    <w:rsid w:val="005A44B3"/>
    <w:rsid w:val="005A50FF"/>
    <w:rsid w:val="005A58C2"/>
    <w:rsid w:val="005A6566"/>
    <w:rsid w:val="005A6C7E"/>
    <w:rsid w:val="005B7FD1"/>
    <w:rsid w:val="005C4120"/>
    <w:rsid w:val="005C56DE"/>
    <w:rsid w:val="005C7BE9"/>
    <w:rsid w:val="005E0791"/>
    <w:rsid w:val="005E114D"/>
    <w:rsid w:val="005E3436"/>
    <w:rsid w:val="005E6E1C"/>
    <w:rsid w:val="005E77A8"/>
    <w:rsid w:val="005F1DA8"/>
    <w:rsid w:val="005F65DA"/>
    <w:rsid w:val="00617955"/>
    <w:rsid w:val="00617BC7"/>
    <w:rsid w:val="00621BF8"/>
    <w:rsid w:val="006279DC"/>
    <w:rsid w:val="00633F4B"/>
    <w:rsid w:val="00646DD3"/>
    <w:rsid w:val="006509EE"/>
    <w:rsid w:val="006516FA"/>
    <w:rsid w:val="006533E2"/>
    <w:rsid w:val="00671766"/>
    <w:rsid w:val="006747D1"/>
    <w:rsid w:val="006754C0"/>
    <w:rsid w:val="00682380"/>
    <w:rsid w:val="006849EB"/>
    <w:rsid w:val="00685199"/>
    <w:rsid w:val="00685F2A"/>
    <w:rsid w:val="00686F5F"/>
    <w:rsid w:val="0069002A"/>
    <w:rsid w:val="0069543A"/>
    <w:rsid w:val="006A64F2"/>
    <w:rsid w:val="006B22EE"/>
    <w:rsid w:val="006B3203"/>
    <w:rsid w:val="006C082D"/>
    <w:rsid w:val="006C66ED"/>
    <w:rsid w:val="006C6F35"/>
    <w:rsid w:val="006D6AF8"/>
    <w:rsid w:val="006E3CAC"/>
    <w:rsid w:val="006E477B"/>
    <w:rsid w:val="006E5264"/>
    <w:rsid w:val="006F54B0"/>
    <w:rsid w:val="006F56CB"/>
    <w:rsid w:val="006F700D"/>
    <w:rsid w:val="00715A13"/>
    <w:rsid w:val="00716D87"/>
    <w:rsid w:val="00722C05"/>
    <w:rsid w:val="00730A68"/>
    <w:rsid w:val="007315FD"/>
    <w:rsid w:val="0073187A"/>
    <w:rsid w:val="007324FF"/>
    <w:rsid w:val="0073775E"/>
    <w:rsid w:val="00740A2E"/>
    <w:rsid w:val="00740B77"/>
    <w:rsid w:val="00753C0C"/>
    <w:rsid w:val="0076026E"/>
    <w:rsid w:val="00762818"/>
    <w:rsid w:val="00762BD8"/>
    <w:rsid w:val="0076344D"/>
    <w:rsid w:val="00763B79"/>
    <w:rsid w:val="007659B2"/>
    <w:rsid w:val="00767342"/>
    <w:rsid w:val="00767FF5"/>
    <w:rsid w:val="00771439"/>
    <w:rsid w:val="007770A3"/>
    <w:rsid w:val="00777832"/>
    <w:rsid w:val="00783803"/>
    <w:rsid w:val="00785A8C"/>
    <w:rsid w:val="00787E2D"/>
    <w:rsid w:val="007978D6"/>
    <w:rsid w:val="007A0F5A"/>
    <w:rsid w:val="007A144D"/>
    <w:rsid w:val="007A207A"/>
    <w:rsid w:val="007A612E"/>
    <w:rsid w:val="007B019A"/>
    <w:rsid w:val="007B1E4F"/>
    <w:rsid w:val="007B4937"/>
    <w:rsid w:val="007B6B2D"/>
    <w:rsid w:val="007C2F0F"/>
    <w:rsid w:val="007C3993"/>
    <w:rsid w:val="007C488F"/>
    <w:rsid w:val="007C5449"/>
    <w:rsid w:val="007C589E"/>
    <w:rsid w:val="007D1C41"/>
    <w:rsid w:val="007D518A"/>
    <w:rsid w:val="007E1790"/>
    <w:rsid w:val="007E3FC2"/>
    <w:rsid w:val="007E69D2"/>
    <w:rsid w:val="007E76A8"/>
    <w:rsid w:val="007F090C"/>
    <w:rsid w:val="007F3910"/>
    <w:rsid w:val="007F6872"/>
    <w:rsid w:val="00802EE4"/>
    <w:rsid w:val="00803C84"/>
    <w:rsid w:val="00804263"/>
    <w:rsid w:val="00806600"/>
    <w:rsid w:val="00811D1B"/>
    <w:rsid w:val="00813225"/>
    <w:rsid w:val="00816A7E"/>
    <w:rsid w:val="00822AAF"/>
    <w:rsid w:val="0082574D"/>
    <w:rsid w:val="00831AD4"/>
    <w:rsid w:val="008411F1"/>
    <w:rsid w:val="00842F40"/>
    <w:rsid w:val="00845B7C"/>
    <w:rsid w:val="0085160A"/>
    <w:rsid w:val="00851C24"/>
    <w:rsid w:val="0085373C"/>
    <w:rsid w:val="00867F2F"/>
    <w:rsid w:val="008750BC"/>
    <w:rsid w:val="0088731A"/>
    <w:rsid w:val="00890EF6"/>
    <w:rsid w:val="008940C8"/>
    <w:rsid w:val="00896C19"/>
    <w:rsid w:val="00897E25"/>
    <w:rsid w:val="008A3098"/>
    <w:rsid w:val="008A74E3"/>
    <w:rsid w:val="008B1268"/>
    <w:rsid w:val="008B5CC4"/>
    <w:rsid w:val="008B6DE0"/>
    <w:rsid w:val="008C225A"/>
    <w:rsid w:val="008C4809"/>
    <w:rsid w:val="008C722A"/>
    <w:rsid w:val="008C7656"/>
    <w:rsid w:val="008D6DE1"/>
    <w:rsid w:val="008E1A8E"/>
    <w:rsid w:val="008E56FD"/>
    <w:rsid w:val="008E7B84"/>
    <w:rsid w:val="008E7FE6"/>
    <w:rsid w:val="008F51A7"/>
    <w:rsid w:val="008F74B5"/>
    <w:rsid w:val="00907C0B"/>
    <w:rsid w:val="00915DE4"/>
    <w:rsid w:val="009167A3"/>
    <w:rsid w:val="0092527E"/>
    <w:rsid w:val="00927E1F"/>
    <w:rsid w:val="00930213"/>
    <w:rsid w:val="00933AA6"/>
    <w:rsid w:val="00941B26"/>
    <w:rsid w:val="00942A8B"/>
    <w:rsid w:val="00945D80"/>
    <w:rsid w:val="00947089"/>
    <w:rsid w:val="00951740"/>
    <w:rsid w:val="00953EA7"/>
    <w:rsid w:val="00954314"/>
    <w:rsid w:val="00955634"/>
    <w:rsid w:val="009603AF"/>
    <w:rsid w:val="00961993"/>
    <w:rsid w:val="00963296"/>
    <w:rsid w:val="00967C5A"/>
    <w:rsid w:val="00971940"/>
    <w:rsid w:val="009735D9"/>
    <w:rsid w:val="00974C7B"/>
    <w:rsid w:val="00974C9F"/>
    <w:rsid w:val="00976267"/>
    <w:rsid w:val="00976957"/>
    <w:rsid w:val="00980BCE"/>
    <w:rsid w:val="0098167E"/>
    <w:rsid w:val="00982B76"/>
    <w:rsid w:val="00983747"/>
    <w:rsid w:val="009958A2"/>
    <w:rsid w:val="0099625C"/>
    <w:rsid w:val="00996F85"/>
    <w:rsid w:val="009A60E9"/>
    <w:rsid w:val="009A6B24"/>
    <w:rsid w:val="009A6D0F"/>
    <w:rsid w:val="009B36AC"/>
    <w:rsid w:val="009B7CE7"/>
    <w:rsid w:val="009C2778"/>
    <w:rsid w:val="009C50D5"/>
    <w:rsid w:val="009D4CF8"/>
    <w:rsid w:val="009D7BB8"/>
    <w:rsid w:val="009E050E"/>
    <w:rsid w:val="009F2D46"/>
    <w:rsid w:val="009F496C"/>
    <w:rsid w:val="009F5FAF"/>
    <w:rsid w:val="009F6498"/>
    <w:rsid w:val="00A00875"/>
    <w:rsid w:val="00A01E06"/>
    <w:rsid w:val="00A06D25"/>
    <w:rsid w:val="00A06F99"/>
    <w:rsid w:val="00A1380A"/>
    <w:rsid w:val="00A16907"/>
    <w:rsid w:val="00A331C1"/>
    <w:rsid w:val="00A34DBE"/>
    <w:rsid w:val="00A353A8"/>
    <w:rsid w:val="00A358E7"/>
    <w:rsid w:val="00A410C5"/>
    <w:rsid w:val="00A44094"/>
    <w:rsid w:val="00A5266E"/>
    <w:rsid w:val="00A541A4"/>
    <w:rsid w:val="00A64367"/>
    <w:rsid w:val="00A66F72"/>
    <w:rsid w:val="00A70BC5"/>
    <w:rsid w:val="00A7222D"/>
    <w:rsid w:val="00A75EC5"/>
    <w:rsid w:val="00A75FA3"/>
    <w:rsid w:val="00A76B6E"/>
    <w:rsid w:val="00A76D3D"/>
    <w:rsid w:val="00A77A9F"/>
    <w:rsid w:val="00A85B5F"/>
    <w:rsid w:val="00A87850"/>
    <w:rsid w:val="00A901F2"/>
    <w:rsid w:val="00A931E7"/>
    <w:rsid w:val="00A95B5B"/>
    <w:rsid w:val="00A95C41"/>
    <w:rsid w:val="00A9676E"/>
    <w:rsid w:val="00AA14FC"/>
    <w:rsid w:val="00AA1D8D"/>
    <w:rsid w:val="00AA1EE8"/>
    <w:rsid w:val="00AA1F81"/>
    <w:rsid w:val="00AA5636"/>
    <w:rsid w:val="00AC06A2"/>
    <w:rsid w:val="00AC0809"/>
    <w:rsid w:val="00AC1A16"/>
    <w:rsid w:val="00AC5D6A"/>
    <w:rsid w:val="00AD056B"/>
    <w:rsid w:val="00AE17C9"/>
    <w:rsid w:val="00AE5154"/>
    <w:rsid w:val="00AE678E"/>
    <w:rsid w:val="00AF3B0D"/>
    <w:rsid w:val="00B01E4B"/>
    <w:rsid w:val="00B13D60"/>
    <w:rsid w:val="00B14418"/>
    <w:rsid w:val="00B14C42"/>
    <w:rsid w:val="00B207CE"/>
    <w:rsid w:val="00B26132"/>
    <w:rsid w:val="00B34355"/>
    <w:rsid w:val="00B3621E"/>
    <w:rsid w:val="00B3729E"/>
    <w:rsid w:val="00B37536"/>
    <w:rsid w:val="00B41D9D"/>
    <w:rsid w:val="00B47730"/>
    <w:rsid w:val="00B509FF"/>
    <w:rsid w:val="00B51E97"/>
    <w:rsid w:val="00B52061"/>
    <w:rsid w:val="00B52345"/>
    <w:rsid w:val="00B52860"/>
    <w:rsid w:val="00B533FA"/>
    <w:rsid w:val="00B54FE8"/>
    <w:rsid w:val="00B607B4"/>
    <w:rsid w:val="00B61C40"/>
    <w:rsid w:val="00B654CD"/>
    <w:rsid w:val="00B76CFB"/>
    <w:rsid w:val="00B811C8"/>
    <w:rsid w:val="00B81FA1"/>
    <w:rsid w:val="00B83B20"/>
    <w:rsid w:val="00B90061"/>
    <w:rsid w:val="00B9046A"/>
    <w:rsid w:val="00BA3FAE"/>
    <w:rsid w:val="00BA41AC"/>
    <w:rsid w:val="00BA77C3"/>
    <w:rsid w:val="00BB0B30"/>
    <w:rsid w:val="00BB1429"/>
    <w:rsid w:val="00BB1B1F"/>
    <w:rsid w:val="00BB1F67"/>
    <w:rsid w:val="00BC03BE"/>
    <w:rsid w:val="00BC27CF"/>
    <w:rsid w:val="00BC31A0"/>
    <w:rsid w:val="00BC7FF8"/>
    <w:rsid w:val="00BD7644"/>
    <w:rsid w:val="00BE5916"/>
    <w:rsid w:val="00BE71F0"/>
    <w:rsid w:val="00BF18D9"/>
    <w:rsid w:val="00BF3DD6"/>
    <w:rsid w:val="00BF3F4F"/>
    <w:rsid w:val="00BF57A7"/>
    <w:rsid w:val="00BF61CF"/>
    <w:rsid w:val="00C005C0"/>
    <w:rsid w:val="00C013D6"/>
    <w:rsid w:val="00C02456"/>
    <w:rsid w:val="00C0434C"/>
    <w:rsid w:val="00C1309C"/>
    <w:rsid w:val="00C164BB"/>
    <w:rsid w:val="00C20AB4"/>
    <w:rsid w:val="00C220F9"/>
    <w:rsid w:val="00C22C68"/>
    <w:rsid w:val="00C24B39"/>
    <w:rsid w:val="00C2724A"/>
    <w:rsid w:val="00C27592"/>
    <w:rsid w:val="00C3230B"/>
    <w:rsid w:val="00C3717B"/>
    <w:rsid w:val="00C37EAD"/>
    <w:rsid w:val="00C42445"/>
    <w:rsid w:val="00C43E50"/>
    <w:rsid w:val="00C44FA8"/>
    <w:rsid w:val="00C4713F"/>
    <w:rsid w:val="00C50BC3"/>
    <w:rsid w:val="00C5145F"/>
    <w:rsid w:val="00C54D59"/>
    <w:rsid w:val="00C55E5B"/>
    <w:rsid w:val="00C56DC3"/>
    <w:rsid w:val="00C611C9"/>
    <w:rsid w:val="00C61646"/>
    <w:rsid w:val="00C6199D"/>
    <w:rsid w:val="00C628C9"/>
    <w:rsid w:val="00C65772"/>
    <w:rsid w:val="00C669EE"/>
    <w:rsid w:val="00C71B83"/>
    <w:rsid w:val="00C815EC"/>
    <w:rsid w:val="00C82282"/>
    <w:rsid w:val="00C906D8"/>
    <w:rsid w:val="00C94167"/>
    <w:rsid w:val="00C94E63"/>
    <w:rsid w:val="00CA0667"/>
    <w:rsid w:val="00CA21AB"/>
    <w:rsid w:val="00CA4331"/>
    <w:rsid w:val="00CA5095"/>
    <w:rsid w:val="00CA55B3"/>
    <w:rsid w:val="00CB0664"/>
    <w:rsid w:val="00CB5D33"/>
    <w:rsid w:val="00CC01DC"/>
    <w:rsid w:val="00CC1C43"/>
    <w:rsid w:val="00CC2865"/>
    <w:rsid w:val="00CC3736"/>
    <w:rsid w:val="00CD464B"/>
    <w:rsid w:val="00CE15AA"/>
    <w:rsid w:val="00CE1A3F"/>
    <w:rsid w:val="00CE558F"/>
    <w:rsid w:val="00CE5BDB"/>
    <w:rsid w:val="00CF2868"/>
    <w:rsid w:val="00D03F71"/>
    <w:rsid w:val="00D143B7"/>
    <w:rsid w:val="00D15E6F"/>
    <w:rsid w:val="00D17021"/>
    <w:rsid w:val="00D21C28"/>
    <w:rsid w:val="00D26372"/>
    <w:rsid w:val="00D2772B"/>
    <w:rsid w:val="00D30C8C"/>
    <w:rsid w:val="00D32AFF"/>
    <w:rsid w:val="00D351BF"/>
    <w:rsid w:val="00D43BBA"/>
    <w:rsid w:val="00D44408"/>
    <w:rsid w:val="00D47269"/>
    <w:rsid w:val="00D637BE"/>
    <w:rsid w:val="00D64BC3"/>
    <w:rsid w:val="00D8320F"/>
    <w:rsid w:val="00D86B65"/>
    <w:rsid w:val="00D86BB2"/>
    <w:rsid w:val="00D9096A"/>
    <w:rsid w:val="00D90E5E"/>
    <w:rsid w:val="00D90FF2"/>
    <w:rsid w:val="00D918C5"/>
    <w:rsid w:val="00D91D0D"/>
    <w:rsid w:val="00D938BE"/>
    <w:rsid w:val="00D94A9C"/>
    <w:rsid w:val="00D968D2"/>
    <w:rsid w:val="00DA0651"/>
    <w:rsid w:val="00DA0861"/>
    <w:rsid w:val="00DA6489"/>
    <w:rsid w:val="00DB3AA0"/>
    <w:rsid w:val="00DB67EE"/>
    <w:rsid w:val="00DB7572"/>
    <w:rsid w:val="00DC0E37"/>
    <w:rsid w:val="00DC156E"/>
    <w:rsid w:val="00DC1831"/>
    <w:rsid w:val="00DC4CFC"/>
    <w:rsid w:val="00DC588F"/>
    <w:rsid w:val="00DC61A6"/>
    <w:rsid w:val="00DD1759"/>
    <w:rsid w:val="00DD2091"/>
    <w:rsid w:val="00DD52DE"/>
    <w:rsid w:val="00DD6FDB"/>
    <w:rsid w:val="00DD77BB"/>
    <w:rsid w:val="00DD792C"/>
    <w:rsid w:val="00DE1458"/>
    <w:rsid w:val="00DE1D16"/>
    <w:rsid w:val="00DE32DF"/>
    <w:rsid w:val="00DE3F6D"/>
    <w:rsid w:val="00DE681E"/>
    <w:rsid w:val="00DF4449"/>
    <w:rsid w:val="00DF45F1"/>
    <w:rsid w:val="00E03137"/>
    <w:rsid w:val="00E0625E"/>
    <w:rsid w:val="00E063C3"/>
    <w:rsid w:val="00E13D2A"/>
    <w:rsid w:val="00E21794"/>
    <w:rsid w:val="00E22D28"/>
    <w:rsid w:val="00E2334A"/>
    <w:rsid w:val="00E27757"/>
    <w:rsid w:val="00E31B77"/>
    <w:rsid w:val="00E362D7"/>
    <w:rsid w:val="00E42505"/>
    <w:rsid w:val="00E43DBF"/>
    <w:rsid w:val="00E44B7E"/>
    <w:rsid w:val="00E44E7E"/>
    <w:rsid w:val="00E45464"/>
    <w:rsid w:val="00E4637C"/>
    <w:rsid w:val="00E500E2"/>
    <w:rsid w:val="00E51708"/>
    <w:rsid w:val="00E52221"/>
    <w:rsid w:val="00E536D7"/>
    <w:rsid w:val="00E53AD3"/>
    <w:rsid w:val="00E62DF6"/>
    <w:rsid w:val="00E65C5E"/>
    <w:rsid w:val="00E70CB9"/>
    <w:rsid w:val="00E8355C"/>
    <w:rsid w:val="00E8359E"/>
    <w:rsid w:val="00E83952"/>
    <w:rsid w:val="00E84D4D"/>
    <w:rsid w:val="00E8609A"/>
    <w:rsid w:val="00E86A9C"/>
    <w:rsid w:val="00E91B6F"/>
    <w:rsid w:val="00E945ED"/>
    <w:rsid w:val="00EA2C03"/>
    <w:rsid w:val="00EA4101"/>
    <w:rsid w:val="00EA7A12"/>
    <w:rsid w:val="00EB0A04"/>
    <w:rsid w:val="00EB0B0D"/>
    <w:rsid w:val="00EB103D"/>
    <w:rsid w:val="00EB3162"/>
    <w:rsid w:val="00EB6C3A"/>
    <w:rsid w:val="00EB743C"/>
    <w:rsid w:val="00EC070A"/>
    <w:rsid w:val="00EC0ACA"/>
    <w:rsid w:val="00EC1BD0"/>
    <w:rsid w:val="00EC5086"/>
    <w:rsid w:val="00EC6DB6"/>
    <w:rsid w:val="00ED53FD"/>
    <w:rsid w:val="00ED6DEE"/>
    <w:rsid w:val="00ED71DB"/>
    <w:rsid w:val="00EE049F"/>
    <w:rsid w:val="00EE3B4B"/>
    <w:rsid w:val="00EE4ADC"/>
    <w:rsid w:val="00EE5F20"/>
    <w:rsid w:val="00EF3D74"/>
    <w:rsid w:val="00EF4DE1"/>
    <w:rsid w:val="00F0386A"/>
    <w:rsid w:val="00F22C0B"/>
    <w:rsid w:val="00F4501C"/>
    <w:rsid w:val="00F56CCA"/>
    <w:rsid w:val="00F64270"/>
    <w:rsid w:val="00F65EC7"/>
    <w:rsid w:val="00F72EC7"/>
    <w:rsid w:val="00F731F8"/>
    <w:rsid w:val="00F764AA"/>
    <w:rsid w:val="00F8011C"/>
    <w:rsid w:val="00F8444E"/>
    <w:rsid w:val="00F90545"/>
    <w:rsid w:val="00F90919"/>
    <w:rsid w:val="00F93939"/>
    <w:rsid w:val="00FA0ED6"/>
    <w:rsid w:val="00FB2D82"/>
    <w:rsid w:val="00FB50BA"/>
    <w:rsid w:val="00FB5A74"/>
    <w:rsid w:val="00FB77FB"/>
    <w:rsid w:val="00FC3F10"/>
    <w:rsid w:val="00FC693F"/>
    <w:rsid w:val="00FD29CF"/>
    <w:rsid w:val="00FD56DD"/>
    <w:rsid w:val="00FD7A05"/>
    <w:rsid w:val="00FD7E0B"/>
    <w:rsid w:val="00FE12D2"/>
    <w:rsid w:val="00FE5767"/>
    <w:rsid w:val="00FF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1DEA72"/>
  <w14:defaultImageDpi w14:val="330"/>
  <w15:docId w15:val="{D139CDF8-1BFB-4F5A-B4C5-A32ACA91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DE4"/>
    <w:pPr>
      <w:spacing w:before="200"/>
      <w:jc w:val="both"/>
    </w:pPr>
    <w:rPr>
      <w:rFonts w:ascii="Segoe UI" w:hAnsi="Segoe UI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A50FF"/>
    <w:pPr>
      <w:keepNext/>
      <w:keepLines/>
      <w:numPr>
        <w:numId w:val="20"/>
      </w:numPr>
      <w:spacing w:before="480" w:after="240"/>
      <w:ind w:left="360"/>
      <w:outlineLvl w:val="0"/>
    </w:pPr>
    <w:rPr>
      <w:rFonts w:eastAsiaTheme="majorEastAsia" w:cstheme="majorBidi"/>
      <w:b/>
      <w:bCs/>
      <w:color w:val="00BAF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4556"/>
    <w:pPr>
      <w:keepNext/>
      <w:keepLines/>
      <w:numPr>
        <w:ilvl w:val="1"/>
        <w:numId w:val="20"/>
      </w:numPr>
      <w:spacing w:after="0"/>
      <w:outlineLvl w:val="1"/>
    </w:pPr>
    <w:rPr>
      <w:rFonts w:eastAsiaTheme="majorEastAsia" w:cstheme="majorBidi"/>
      <w:b/>
      <w:bCs/>
      <w:color w:val="B70979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3AA0"/>
    <w:pPr>
      <w:keepNext/>
      <w:keepLines/>
      <w:numPr>
        <w:ilvl w:val="2"/>
        <w:numId w:val="20"/>
      </w:numPr>
      <w:spacing w:after="0"/>
      <w:outlineLvl w:val="2"/>
    </w:pPr>
    <w:rPr>
      <w:rFonts w:eastAsiaTheme="majorEastAsia" w:cstheme="majorBidi"/>
      <w:b/>
      <w:bCs/>
      <w:color w:val="F420A8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3AA0"/>
    <w:pPr>
      <w:keepNext/>
      <w:keepLines/>
      <w:numPr>
        <w:ilvl w:val="3"/>
        <w:numId w:val="20"/>
      </w:numPr>
      <w:spacing w:after="0"/>
      <w:outlineLvl w:val="3"/>
    </w:pPr>
    <w:rPr>
      <w:rFonts w:eastAsiaTheme="majorEastAsia" w:cstheme="majorBidi"/>
      <w:b/>
      <w:bCs/>
      <w:iCs/>
      <w:color w:val="F648B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6660"/>
    <w:pPr>
      <w:keepNext/>
      <w:keepLines/>
      <w:numPr>
        <w:ilvl w:val="4"/>
        <w:numId w:val="20"/>
      </w:numPr>
      <w:spacing w:after="0"/>
      <w:outlineLvl w:val="4"/>
    </w:pPr>
    <w:rPr>
      <w:rFonts w:asciiTheme="majorHAnsi" w:eastAsiaTheme="majorEastAsia" w:hAnsiTheme="majorHAnsi" w:cstheme="majorBidi"/>
      <w:b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A50FF"/>
    <w:rPr>
      <w:rFonts w:ascii="Segoe UI" w:eastAsiaTheme="majorEastAsia" w:hAnsi="Segoe UI" w:cstheme="majorBidi"/>
      <w:b/>
      <w:bCs/>
      <w:color w:val="00BAF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04556"/>
    <w:rPr>
      <w:rFonts w:ascii="Segoe UI" w:eastAsiaTheme="majorEastAsia" w:hAnsi="Segoe UI" w:cstheme="majorBidi"/>
      <w:b/>
      <w:bCs/>
      <w:color w:val="B70979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3AA0"/>
    <w:rPr>
      <w:rFonts w:ascii="Segoe UI" w:eastAsiaTheme="majorEastAsia" w:hAnsi="Segoe UI" w:cstheme="majorBidi"/>
      <w:b/>
      <w:bCs/>
      <w:color w:val="F420A8"/>
      <w:sz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A53AB"/>
    <w:pPr>
      <w:spacing w:after="300" w:line="240" w:lineRule="auto"/>
      <w:contextualSpacing/>
      <w:jc w:val="center"/>
    </w:pPr>
    <w:rPr>
      <w:rFonts w:eastAsiaTheme="majorEastAsia" w:cstheme="majorBidi"/>
      <w:b/>
      <w:color w:val="00BAF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53AB"/>
    <w:rPr>
      <w:rFonts w:ascii="Segoe UI" w:eastAsiaTheme="majorEastAsia" w:hAnsi="Segoe UI" w:cstheme="majorBidi"/>
      <w:b/>
      <w:color w:val="00BAFF"/>
      <w:spacing w:val="5"/>
      <w:kern w:val="28"/>
      <w:sz w:val="56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0A53AB"/>
    <w:pPr>
      <w:numPr>
        <w:ilvl w:val="1"/>
      </w:numPr>
    </w:pPr>
    <w:rPr>
      <w:rFonts w:eastAsiaTheme="majorEastAsia" w:cstheme="majorBidi"/>
      <w:i/>
      <w:color w:val="F422A9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A53AB"/>
    <w:rPr>
      <w:rFonts w:ascii="Segoe UI" w:eastAsiaTheme="majorEastAsia" w:hAnsi="Segoe UI" w:cstheme="majorBidi"/>
      <w:i/>
      <w:color w:val="F422A9"/>
      <w:spacing w:val="15"/>
      <w:sz w:val="32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6747D1"/>
    <w:pPr>
      <w:jc w:val="center"/>
    </w:pPr>
    <w:rPr>
      <w:i/>
      <w:iCs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6747D1"/>
    <w:rPr>
      <w:rFonts w:ascii="Segoe UI" w:hAnsi="Segoe UI"/>
      <w:i/>
      <w:iCs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DB3AA0"/>
    <w:rPr>
      <w:rFonts w:ascii="Segoe UI" w:eastAsiaTheme="majorEastAsia" w:hAnsi="Segoe UI" w:cstheme="majorBidi"/>
      <w:b/>
      <w:bCs/>
      <w:iCs/>
      <w:color w:val="F648B8"/>
    </w:rPr>
  </w:style>
  <w:style w:type="character" w:customStyle="1" w:styleId="Heading5Char">
    <w:name w:val="Heading 5 Char"/>
    <w:basedOn w:val="DefaultParagraphFont"/>
    <w:link w:val="Heading5"/>
    <w:uiPriority w:val="9"/>
    <w:rsid w:val="003A6660"/>
    <w:rPr>
      <w:rFonts w:asciiTheme="majorHAnsi" w:eastAsiaTheme="majorEastAsia" w:hAnsiTheme="majorHAnsi" w:cstheme="majorBidi"/>
      <w:b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D2E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E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ED8"/>
    <w:rPr>
      <w:rFonts w:ascii="Segoe UI" w:hAnsi="Segoe U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E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ED8"/>
    <w:rPr>
      <w:rFonts w:ascii="Segoe UI" w:hAnsi="Segoe UI"/>
      <w:b/>
      <w:bCs/>
      <w:sz w:val="20"/>
      <w:szCs w:val="20"/>
    </w:rPr>
  </w:style>
  <w:style w:type="numbering" w:customStyle="1" w:styleId="Style1">
    <w:name w:val="Style1"/>
    <w:uiPriority w:val="99"/>
    <w:rsid w:val="00C94167"/>
    <w:pPr>
      <w:numPr>
        <w:numId w:val="13"/>
      </w:numPr>
    </w:pPr>
  </w:style>
  <w:style w:type="numbering" w:customStyle="1" w:styleId="Style2">
    <w:name w:val="Style2"/>
    <w:uiPriority w:val="99"/>
    <w:rsid w:val="00C94167"/>
    <w:pPr>
      <w:numPr>
        <w:numId w:val="14"/>
      </w:numPr>
    </w:pPr>
  </w:style>
  <w:style w:type="paragraph" w:styleId="NormalWeb">
    <w:name w:val="Normal (Web)"/>
    <w:basedOn w:val="Normal"/>
    <w:link w:val="NormalWebChar"/>
    <w:uiPriority w:val="99"/>
    <w:unhideWhenUsed/>
    <w:rsid w:val="00100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Listes">
    <w:name w:val="Listes"/>
    <w:basedOn w:val="NormalWeb"/>
    <w:link w:val="ListesCar"/>
    <w:qFormat/>
    <w:rsid w:val="00927E1F"/>
    <w:pPr>
      <w:numPr>
        <w:numId w:val="18"/>
      </w:numPr>
      <w:ind w:left="925" w:hanging="641"/>
    </w:pPr>
    <w:rPr>
      <w:rFonts w:ascii="Segoe UI" w:hAnsi="Segoe UI"/>
      <w:sz w:val="22"/>
      <w:lang w:val="en-US"/>
    </w:rPr>
  </w:style>
  <w:style w:type="character" w:customStyle="1" w:styleId="NormalWebChar">
    <w:name w:val="Normal (Web) Char"/>
    <w:basedOn w:val="DefaultParagraphFont"/>
    <w:link w:val="NormalWeb"/>
    <w:uiPriority w:val="99"/>
    <w:rsid w:val="00CE15AA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ListesCar">
    <w:name w:val="Listes Car"/>
    <w:basedOn w:val="NormalWebChar"/>
    <w:link w:val="Listes"/>
    <w:rsid w:val="00927E1F"/>
    <w:rPr>
      <w:rFonts w:ascii="Segoe UI" w:eastAsia="Times New Roman" w:hAnsi="Segoe UI" w:cs="Times New Roman"/>
      <w:sz w:val="24"/>
      <w:szCs w:val="24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617955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617955"/>
    <w:pPr>
      <w:spacing w:before="120" w:after="0"/>
      <w:ind w:left="220"/>
    </w:pPr>
    <w:rPr>
      <w:rFonts w:asciiTheme="minorHAnsi" w:hAnsiTheme="minorHAnsi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617955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617955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617955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617955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617955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617955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617955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17955"/>
    <w:rPr>
      <w:color w:val="0000FF" w:themeColor="hyperlink"/>
      <w:u w:val="single"/>
    </w:rPr>
  </w:style>
  <w:style w:type="table" w:customStyle="1" w:styleId="Cybreach">
    <w:name w:val="Cybreach"/>
    <w:basedOn w:val="TableNormal"/>
    <w:uiPriority w:val="99"/>
    <w:rsid w:val="00DA0651"/>
    <w:pPr>
      <w:spacing w:after="0" w:line="240" w:lineRule="auto"/>
      <w:jc w:val="center"/>
    </w:pPr>
    <w:rPr>
      <w:rFonts w:ascii="Segoe UI" w:hAnsi="Segoe UI"/>
    </w:rPr>
    <w:tblPr>
      <w:tblBorders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vAlign w:val="center"/>
    </w:tcPr>
    <w:tblStylePr w:type="firstRow">
      <w:pPr>
        <w:wordWrap/>
        <w:contextualSpacing/>
        <w:mirrorIndents/>
        <w:jc w:val="center"/>
      </w:pPr>
      <w:rPr>
        <w:rFonts w:ascii="Segoe UI" w:hAnsi="Segoe UI"/>
        <w:b/>
        <w:color w:val="FFFFFF" w:themeColor="background1"/>
        <w:sz w:val="22"/>
      </w:rPr>
      <w:tblPr/>
      <w:tcPr>
        <w:shd w:val="clear" w:color="auto" w:fill="B70979"/>
        <w:vAlign w:val="center"/>
      </w:tcPr>
    </w:tblStylePr>
    <w:tblStylePr w:type="firstCol">
      <w:pPr>
        <w:jc w:val="center"/>
      </w:pPr>
      <w:rPr>
        <w:rFonts w:ascii="Segoe UI" w:hAnsi="Segoe UI"/>
        <w:sz w:val="22"/>
      </w:rPr>
      <w:tblPr/>
      <w:tcPr>
        <w:vAlign w:val="center"/>
      </w:tcPr>
    </w:tblStylePr>
  </w:style>
  <w:style w:type="paragraph" w:customStyle="1" w:styleId="Evidencetitles">
    <w:name w:val="Evidence titles"/>
    <w:basedOn w:val="Normal"/>
    <w:next w:val="Normal"/>
    <w:link w:val="EvidencetitlesCar"/>
    <w:qFormat/>
    <w:rsid w:val="000F0119"/>
    <w:rPr>
      <w:b/>
      <w:color w:val="00B0F0"/>
    </w:rPr>
  </w:style>
  <w:style w:type="character" w:customStyle="1" w:styleId="EvidencetitlesCar">
    <w:name w:val="Evidence titles Car"/>
    <w:basedOn w:val="DefaultParagraphFont"/>
    <w:link w:val="Evidencetitles"/>
    <w:rsid w:val="000F0119"/>
    <w:rPr>
      <w:rFonts w:ascii="Segoe UI" w:hAnsi="Segoe UI"/>
      <w:b/>
      <w:color w:val="00B0F0"/>
    </w:rPr>
  </w:style>
  <w:style w:type="paragraph" w:customStyle="1" w:styleId="CaptionDoc">
    <w:name w:val="CaptionDoc"/>
    <w:basedOn w:val="Normal"/>
    <w:next w:val="Normal"/>
    <w:link w:val="CaptionDocChar"/>
    <w:qFormat/>
    <w:rsid w:val="000D7056"/>
    <w:pPr>
      <w:spacing w:before="0"/>
      <w:jc w:val="center"/>
    </w:pPr>
    <w:rPr>
      <w:i/>
      <w:sz w:val="20"/>
    </w:rPr>
  </w:style>
  <w:style w:type="character" w:customStyle="1" w:styleId="CaptionDocChar">
    <w:name w:val="CaptionDoc Char"/>
    <w:basedOn w:val="DefaultParagraphFont"/>
    <w:link w:val="CaptionDoc"/>
    <w:rsid w:val="000D7056"/>
    <w:rPr>
      <w:rFonts w:ascii="Segoe UI" w:hAnsi="Segoe UI"/>
      <w:i/>
      <w:sz w:val="20"/>
    </w:rPr>
  </w:style>
  <w:style w:type="paragraph" w:customStyle="1" w:styleId="Lgende2">
    <w:name w:val="Légende2"/>
    <w:basedOn w:val="Normal"/>
    <w:next w:val="Normal"/>
    <w:link w:val="CaptionCar1"/>
    <w:qFormat/>
    <w:rsid w:val="00BC7FF8"/>
    <w:pPr>
      <w:jc w:val="center"/>
    </w:pPr>
    <w:rPr>
      <w:i/>
      <w:sz w:val="20"/>
    </w:rPr>
  </w:style>
  <w:style w:type="character" w:customStyle="1" w:styleId="CaptionCar1">
    <w:name w:val="Caption Car1"/>
    <w:basedOn w:val="DefaultParagraphFont"/>
    <w:link w:val="Lgende2"/>
    <w:rsid w:val="00BC7FF8"/>
    <w:rPr>
      <w:rFonts w:ascii="Segoe UI" w:hAnsi="Segoe UI"/>
      <w:i/>
      <w:sz w:val="20"/>
    </w:rPr>
  </w:style>
  <w:style w:type="paragraph" w:customStyle="1" w:styleId="Listes2">
    <w:name w:val="Listes 2"/>
    <w:basedOn w:val="Listes"/>
    <w:link w:val="Listes2Car"/>
    <w:qFormat/>
    <w:rsid w:val="00831AD4"/>
    <w:pPr>
      <w:numPr>
        <w:ilvl w:val="1"/>
      </w:numPr>
      <w:ind w:left="1208" w:hanging="641"/>
    </w:pPr>
  </w:style>
  <w:style w:type="character" w:customStyle="1" w:styleId="Listes2Car">
    <w:name w:val="Listes 2 Car"/>
    <w:basedOn w:val="ListesCar"/>
    <w:link w:val="Listes2"/>
    <w:rsid w:val="00831AD4"/>
    <w:rPr>
      <w:rFonts w:ascii="Segoe UI" w:eastAsia="Times New Roman" w:hAnsi="Segoe UI" w:cs="Times New Roman"/>
      <w:sz w:val="24"/>
      <w:szCs w:val="24"/>
      <w:lang w:val="fr-FR" w:eastAsia="fr-FR"/>
    </w:rPr>
  </w:style>
  <w:style w:type="paragraph" w:customStyle="1" w:styleId="CodeBlock">
    <w:name w:val="CodeBlock"/>
    <w:basedOn w:val="Normal"/>
    <w:next w:val="Normal"/>
    <w:link w:val="CodeBlockChar"/>
    <w:qFormat/>
    <w:rsid w:val="00AC1A16"/>
    <w:pPr>
      <w:shd w:val="clear" w:color="auto" w:fill="BFBFBF" w:themeFill="background1" w:themeFillShade="BF"/>
      <w:jc w:val="left"/>
    </w:pPr>
    <w:rPr>
      <w:sz w:val="20"/>
      <w:lang w:val="fr-FR"/>
    </w:rPr>
  </w:style>
  <w:style w:type="character" w:customStyle="1" w:styleId="CodeBlockChar">
    <w:name w:val="CodeBlock Char"/>
    <w:basedOn w:val="DefaultParagraphFont"/>
    <w:link w:val="CodeBlock"/>
    <w:rsid w:val="00AC1A16"/>
    <w:rPr>
      <w:rFonts w:ascii="Segoe UI" w:hAnsi="Segoe UI"/>
      <w:sz w:val="20"/>
      <w:shd w:val="clear" w:color="auto" w:fill="BFBFBF" w:themeFill="background1" w:themeFillShade="B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459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Antoine Heriaud</cp:lastModifiedBy>
  <cp:revision>510</cp:revision>
  <dcterms:created xsi:type="dcterms:W3CDTF">2025-08-18T20:20:00Z</dcterms:created>
  <dcterms:modified xsi:type="dcterms:W3CDTF">2026-01-11T20:15:00Z</dcterms:modified>
  <cp:category/>
</cp:coreProperties>
</file>